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68B8A5B7" w:rsidR="007D73CE" w:rsidRPr="00DE2595" w:rsidRDefault="00E34C69" w:rsidP="00DE2595">
      <w:pPr>
        <w:spacing w:after="0"/>
        <w:jc w:val="both"/>
        <w:rPr>
          <w:rFonts w:ascii="Sylfaen" w:hAnsi="Sylfaen" w:cs="Sylfaen"/>
          <w:b/>
          <w:noProof/>
          <w:sz w:val="20"/>
          <w:szCs w:val="20"/>
          <w:lang w:val="ka-GE"/>
        </w:rPr>
      </w:pPr>
      <w:r w:rsidRPr="00DE2595">
        <w:rPr>
          <w:rFonts w:ascii="Sylfaen" w:hAnsi="Sylfaen" w:cs="Sylfaen"/>
          <w:b/>
          <w:noProof/>
          <w:sz w:val="20"/>
          <w:szCs w:val="20"/>
          <w:lang w:val="ka-GE"/>
        </w:rPr>
        <w:t xml:space="preserve"> </w:t>
      </w:r>
    </w:p>
    <w:p w14:paraId="03DAF875" w14:textId="59D611F7" w:rsidR="00E34C69" w:rsidRPr="00DE2595" w:rsidRDefault="00E34C69" w:rsidP="00DE2595">
      <w:pPr>
        <w:spacing w:after="0"/>
        <w:jc w:val="both"/>
        <w:rPr>
          <w:rFonts w:ascii="Sylfaen" w:hAnsi="Sylfaen" w:cs="Sylfaen"/>
          <w:b/>
          <w:noProof/>
          <w:sz w:val="20"/>
          <w:szCs w:val="20"/>
          <w:lang w:val="ka-GE"/>
        </w:rPr>
      </w:pPr>
    </w:p>
    <w:p w14:paraId="53483A8E" w14:textId="55F39FF5" w:rsidR="00E34C69" w:rsidRPr="00DE2595" w:rsidRDefault="00E34C69" w:rsidP="00DE2595">
      <w:pPr>
        <w:spacing w:after="0"/>
        <w:ind w:left="2520"/>
        <w:jc w:val="both"/>
        <w:rPr>
          <w:rFonts w:ascii="Sylfaen" w:hAnsi="Sylfaen"/>
          <w:noProof/>
          <w:sz w:val="20"/>
          <w:szCs w:val="20"/>
          <w:lang w:val="ka-GE"/>
        </w:rPr>
      </w:pPr>
      <w:r w:rsidRPr="00DE2595">
        <w:rPr>
          <w:rFonts w:ascii="Sylfaen" w:hAnsi="Sylfaen"/>
          <w:noProof/>
          <w:sz w:val="20"/>
          <w:szCs w:val="20"/>
          <w:lang w:val="ka-GE"/>
        </w:rPr>
        <w:t xml:space="preserve">      </w:t>
      </w:r>
      <w:r w:rsidR="008767C9" w:rsidRPr="00DE2595">
        <w:rPr>
          <w:rFonts w:ascii="Sylfaen" w:hAnsi="Sylfaen"/>
          <w:noProof/>
          <w:sz w:val="20"/>
          <w:szCs w:val="20"/>
        </w:rPr>
        <w:t xml:space="preserve">   </w:t>
      </w:r>
      <w:r w:rsidRPr="00DE2595">
        <w:rPr>
          <w:rFonts w:ascii="Sylfaen" w:hAnsi="Sylfaen"/>
          <w:noProof/>
          <w:sz w:val="20"/>
          <w:szCs w:val="20"/>
          <w:lang w:val="ka-GE"/>
        </w:rPr>
        <w:t xml:space="preserve"> </w:t>
      </w:r>
    </w:p>
    <w:p w14:paraId="1C3FF3B0" w14:textId="05FEEACB" w:rsidR="00E34C69" w:rsidRPr="00DE2595" w:rsidRDefault="00E34C69" w:rsidP="00DE2595">
      <w:pPr>
        <w:spacing w:after="0"/>
        <w:ind w:left="2520"/>
        <w:jc w:val="both"/>
        <w:rPr>
          <w:rFonts w:ascii="Sylfaen" w:hAnsi="Sylfaen" w:cs="Sylfaen"/>
          <w:b/>
          <w:noProof/>
          <w:sz w:val="20"/>
          <w:szCs w:val="20"/>
        </w:rPr>
      </w:pPr>
    </w:p>
    <w:p w14:paraId="1F8223FF" w14:textId="31EDCC71" w:rsidR="001653BA" w:rsidRPr="00DE2595" w:rsidRDefault="001653BA" w:rsidP="00DE2595">
      <w:pPr>
        <w:spacing w:after="0"/>
        <w:ind w:left="2520"/>
        <w:jc w:val="both"/>
        <w:rPr>
          <w:rFonts w:ascii="Sylfaen" w:hAnsi="Sylfaen" w:cs="Sylfaen"/>
          <w:b/>
          <w:noProof/>
          <w:sz w:val="20"/>
          <w:szCs w:val="20"/>
        </w:rPr>
      </w:pPr>
    </w:p>
    <w:p w14:paraId="0AC8CF2A" w14:textId="31EBB0D5" w:rsidR="001653BA" w:rsidRPr="00DE2595" w:rsidRDefault="001653BA" w:rsidP="00DE2595">
      <w:pPr>
        <w:spacing w:after="0"/>
        <w:ind w:left="1620"/>
        <w:jc w:val="both"/>
        <w:rPr>
          <w:rFonts w:ascii="Sylfaen" w:hAnsi="Sylfaen"/>
          <w:noProof/>
          <w:sz w:val="20"/>
          <w:szCs w:val="20"/>
          <w:lang w:val="ka-GE"/>
        </w:rPr>
      </w:pPr>
      <w:r w:rsidRPr="00DE2595">
        <w:rPr>
          <w:rFonts w:ascii="Sylfaen" w:hAnsi="Sylfaen"/>
          <w:noProof/>
          <w:sz w:val="20"/>
          <w:szCs w:val="20"/>
        </w:rPr>
        <w:drawing>
          <wp:inline distT="0" distB="0" distL="0" distR="0" wp14:anchorId="39EBBA50" wp14:editId="12F35E9A">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Pr="00DE2595" w:rsidRDefault="004F6209" w:rsidP="00DE2595">
      <w:pPr>
        <w:spacing w:after="0"/>
        <w:ind w:left="2520"/>
        <w:jc w:val="both"/>
        <w:rPr>
          <w:rFonts w:ascii="Sylfaen" w:hAnsi="Sylfaen"/>
          <w:noProof/>
          <w:sz w:val="20"/>
          <w:szCs w:val="20"/>
          <w:lang w:val="ka-GE"/>
        </w:rPr>
      </w:pPr>
    </w:p>
    <w:p w14:paraId="41B7274F" w14:textId="77777777" w:rsidR="004F6209" w:rsidRPr="00DE2595" w:rsidRDefault="004F6209" w:rsidP="00DE2595">
      <w:pPr>
        <w:spacing w:after="0"/>
        <w:ind w:left="2520"/>
        <w:jc w:val="both"/>
        <w:rPr>
          <w:rFonts w:ascii="Sylfaen" w:hAnsi="Sylfaen"/>
          <w:noProof/>
          <w:sz w:val="20"/>
          <w:szCs w:val="20"/>
          <w:lang w:val="ka-GE"/>
        </w:rPr>
      </w:pPr>
    </w:p>
    <w:p w14:paraId="2192C57C" w14:textId="157F35DD" w:rsidR="009815C7" w:rsidRPr="00DE2595" w:rsidRDefault="00E34C69" w:rsidP="00DE2595">
      <w:pPr>
        <w:spacing w:after="0"/>
        <w:ind w:left="2520"/>
        <w:jc w:val="both"/>
        <w:rPr>
          <w:rFonts w:ascii="Sylfaen" w:hAnsi="Sylfaen" w:cs="Sylfaen"/>
          <w:b/>
          <w:sz w:val="20"/>
          <w:szCs w:val="20"/>
        </w:rPr>
      </w:pPr>
      <w:r w:rsidRPr="00DE2595">
        <w:rPr>
          <w:rFonts w:ascii="Sylfaen" w:hAnsi="Sylfaen"/>
          <w:noProof/>
          <w:sz w:val="20"/>
          <w:szCs w:val="20"/>
          <w:lang w:val="ka-GE"/>
        </w:rPr>
        <w:t xml:space="preserve">                                                       </w:t>
      </w:r>
      <w:r w:rsidR="008767C9" w:rsidRPr="00DE2595">
        <w:rPr>
          <w:rFonts w:ascii="Sylfaen" w:hAnsi="Sylfaen"/>
          <w:noProof/>
          <w:sz w:val="20"/>
          <w:szCs w:val="20"/>
        </w:rPr>
        <w:t xml:space="preserve">           </w:t>
      </w:r>
      <w:r w:rsidRPr="00DE2595">
        <w:rPr>
          <w:rFonts w:ascii="Sylfaen" w:hAnsi="Sylfaen"/>
          <w:noProof/>
          <w:sz w:val="20"/>
          <w:szCs w:val="20"/>
          <w:lang w:val="ka-GE"/>
        </w:rPr>
        <w:t xml:space="preserve">  </w:t>
      </w:r>
      <w:r w:rsidR="008767C9" w:rsidRPr="00DE2595">
        <w:rPr>
          <w:rFonts w:ascii="Sylfaen" w:hAnsi="Sylfaen"/>
          <w:noProof/>
          <w:sz w:val="20"/>
          <w:szCs w:val="20"/>
        </w:rPr>
        <w:t xml:space="preserve">       </w:t>
      </w:r>
      <w:r w:rsidRPr="00DE2595">
        <w:rPr>
          <w:rFonts w:ascii="Sylfaen" w:hAnsi="Sylfaen"/>
          <w:noProof/>
          <w:sz w:val="20"/>
          <w:szCs w:val="20"/>
          <w:lang w:val="ka-GE"/>
        </w:rPr>
        <w:t xml:space="preserve">      </w:t>
      </w:r>
    </w:p>
    <w:p w14:paraId="701FB870" w14:textId="5E244F41" w:rsidR="009815C7" w:rsidRPr="00DE2595" w:rsidRDefault="009815C7" w:rsidP="00DE2595">
      <w:pPr>
        <w:spacing w:after="0"/>
        <w:jc w:val="both"/>
        <w:rPr>
          <w:rFonts w:ascii="Sylfaen" w:hAnsi="Sylfaen" w:cs="Sylfaen"/>
          <w:b/>
          <w:sz w:val="20"/>
          <w:szCs w:val="20"/>
        </w:rPr>
      </w:pPr>
    </w:p>
    <w:p w14:paraId="32014DC0" w14:textId="09ECFC2C" w:rsidR="001653BA" w:rsidRPr="00DE2595" w:rsidRDefault="001653BA" w:rsidP="00DE2595">
      <w:pPr>
        <w:spacing w:after="0"/>
        <w:jc w:val="both"/>
        <w:rPr>
          <w:rFonts w:ascii="Sylfaen" w:hAnsi="Sylfaen" w:cs="Sylfaen"/>
          <w:b/>
          <w:sz w:val="20"/>
          <w:szCs w:val="20"/>
        </w:rPr>
      </w:pPr>
    </w:p>
    <w:p w14:paraId="6392E492" w14:textId="5F4E4C08" w:rsidR="001653BA" w:rsidRPr="00DE2595" w:rsidRDefault="001653BA" w:rsidP="00DE2595">
      <w:pPr>
        <w:spacing w:after="0"/>
        <w:jc w:val="both"/>
        <w:rPr>
          <w:rFonts w:ascii="Sylfaen" w:hAnsi="Sylfaen" w:cs="Sylfaen"/>
          <w:b/>
          <w:sz w:val="20"/>
          <w:szCs w:val="20"/>
        </w:rPr>
      </w:pPr>
    </w:p>
    <w:p w14:paraId="59C7AF7D" w14:textId="77777777" w:rsidR="001653BA" w:rsidRPr="00DE2595" w:rsidRDefault="001653BA" w:rsidP="00DE2595">
      <w:pPr>
        <w:spacing w:after="0"/>
        <w:jc w:val="both"/>
        <w:rPr>
          <w:rFonts w:ascii="Sylfaen" w:hAnsi="Sylfaen" w:cs="Sylfaen"/>
          <w:b/>
          <w:sz w:val="20"/>
          <w:szCs w:val="20"/>
        </w:rPr>
      </w:pPr>
    </w:p>
    <w:p w14:paraId="7F37A681" w14:textId="77777777" w:rsidR="009815C7" w:rsidRPr="00DE2595" w:rsidRDefault="009815C7" w:rsidP="00DE2595">
      <w:pPr>
        <w:spacing w:after="0"/>
        <w:jc w:val="both"/>
        <w:rPr>
          <w:rFonts w:ascii="Sylfaen" w:hAnsi="Sylfaen" w:cs="Sylfaen"/>
          <w:b/>
          <w:sz w:val="20"/>
          <w:szCs w:val="20"/>
        </w:rPr>
      </w:pPr>
    </w:p>
    <w:p w14:paraId="5C5114A8" w14:textId="5778AEF3" w:rsidR="009815C7" w:rsidRPr="00DE2595" w:rsidRDefault="009815C7" w:rsidP="00DE2595">
      <w:pPr>
        <w:spacing w:after="0"/>
        <w:jc w:val="both"/>
        <w:rPr>
          <w:rFonts w:ascii="Sylfaen" w:hAnsi="Sylfaen" w:cs="Sylfaen"/>
          <w:b/>
          <w:sz w:val="20"/>
          <w:szCs w:val="20"/>
          <w:lang w:val="ka-GE"/>
        </w:rPr>
      </w:pPr>
    </w:p>
    <w:p w14:paraId="6989D59A" w14:textId="035130B0" w:rsidR="00A71E0B" w:rsidRPr="00DE2595" w:rsidRDefault="009815C7" w:rsidP="00DE2595">
      <w:pPr>
        <w:spacing w:after="0"/>
        <w:jc w:val="center"/>
        <w:rPr>
          <w:rFonts w:ascii="Sylfaen" w:hAnsi="Sylfaen" w:cs="Sylfaen"/>
          <w:b/>
          <w:sz w:val="32"/>
          <w:szCs w:val="32"/>
          <w:lang w:val="ka-GE"/>
        </w:rPr>
      </w:pPr>
      <w:r w:rsidRPr="00DE2595">
        <w:rPr>
          <w:rFonts w:ascii="Sylfaen" w:hAnsi="Sylfaen" w:cs="Sylfaen"/>
          <w:b/>
          <w:sz w:val="32"/>
          <w:szCs w:val="32"/>
          <w:lang w:val="ka-GE"/>
        </w:rPr>
        <w:t>ელექტრონული ტენდერის დოკუმენტაცია</w:t>
      </w:r>
    </w:p>
    <w:p w14:paraId="5CC57B65" w14:textId="77777777" w:rsidR="0028539D" w:rsidRPr="00DE2595" w:rsidRDefault="0028539D" w:rsidP="00DE2595">
      <w:pPr>
        <w:spacing w:after="0"/>
        <w:jc w:val="center"/>
        <w:rPr>
          <w:rFonts w:ascii="Sylfaen" w:hAnsi="Sylfaen" w:cs="Sylfaen"/>
          <w:b/>
          <w:sz w:val="32"/>
          <w:szCs w:val="32"/>
          <w:lang w:val="ka-GE"/>
        </w:rPr>
      </w:pPr>
    </w:p>
    <w:p w14:paraId="346869D5" w14:textId="77777777" w:rsidR="00DE2595" w:rsidRPr="00DE2595" w:rsidRDefault="004F6209" w:rsidP="00DE2595">
      <w:pPr>
        <w:spacing w:after="0"/>
        <w:jc w:val="center"/>
        <w:rPr>
          <w:rFonts w:ascii="Sylfaen" w:hAnsi="Sylfaen" w:cs="Sylfaen"/>
          <w:b/>
          <w:sz w:val="32"/>
          <w:szCs w:val="32"/>
          <w:lang w:val="ka-GE"/>
        </w:rPr>
      </w:pPr>
      <w:r w:rsidRPr="00DE2595">
        <w:rPr>
          <w:rFonts w:ascii="Sylfaen" w:hAnsi="Sylfaen" w:cs="Sylfaen"/>
          <w:b/>
          <w:sz w:val="32"/>
          <w:szCs w:val="32"/>
          <w:lang w:val="ka-GE"/>
        </w:rPr>
        <w:t xml:space="preserve">ქიმიურ-მიკრობიოლოგიური ლაბორატორიის სახარჯი მასალის </w:t>
      </w:r>
    </w:p>
    <w:p w14:paraId="0C0E685F" w14:textId="56FFF50A" w:rsidR="001B055A" w:rsidRPr="00DE2595" w:rsidRDefault="004F6209" w:rsidP="00DE2595">
      <w:pPr>
        <w:spacing w:after="0"/>
        <w:jc w:val="center"/>
        <w:rPr>
          <w:rFonts w:ascii="Sylfaen" w:hAnsi="Sylfaen" w:cs="Sylfaen"/>
          <w:b/>
          <w:bCs/>
          <w:sz w:val="32"/>
          <w:szCs w:val="32"/>
        </w:rPr>
      </w:pPr>
      <w:r w:rsidRPr="00DE2595">
        <w:rPr>
          <w:rFonts w:ascii="Sylfaen" w:hAnsi="Sylfaen" w:cs="Sylfaen"/>
          <w:b/>
          <w:sz w:val="32"/>
          <w:szCs w:val="32"/>
          <w:lang w:val="ka-GE"/>
        </w:rPr>
        <w:t>შესყიდვასთან დაკავშირებით</w:t>
      </w:r>
    </w:p>
    <w:p w14:paraId="093F24C3" w14:textId="77777777" w:rsidR="007D73CE" w:rsidRPr="00DE2595" w:rsidRDefault="007D73CE" w:rsidP="00DE2595">
      <w:pPr>
        <w:jc w:val="center"/>
        <w:rPr>
          <w:rFonts w:ascii="Sylfaen" w:hAnsi="Sylfaen"/>
          <w:sz w:val="24"/>
          <w:szCs w:val="24"/>
          <w:lang w:val="ka-GE"/>
        </w:rPr>
      </w:pPr>
    </w:p>
    <w:p w14:paraId="002939F3" w14:textId="77777777" w:rsidR="00FD0DCD" w:rsidRPr="00DE2595" w:rsidRDefault="00FD0DCD" w:rsidP="00DE2595">
      <w:pPr>
        <w:spacing w:after="0"/>
        <w:jc w:val="both"/>
        <w:rPr>
          <w:rFonts w:ascii="Sylfaen" w:hAnsi="Sylfaen"/>
          <w:b/>
          <w:sz w:val="20"/>
          <w:szCs w:val="20"/>
        </w:rPr>
      </w:pPr>
    </w:p>
    <w:p w14:paraId="48A0C09F" w14:textId="77777777" w:rsidR="00FD0DCD" w:rsidRPr="00DE2595" w:rsidRDefault="00FD0DCD" w:rsidP="00DE2595">
      <w:pPr>
        <w:spacing w:after="0"/>
        <w:jc w:val="both"/>
        <w:rPr>
          <w:rFonts w:ascii="Sylfaen" w:hAnsi="Sylfaen"/>
          <w:b/>
          <w:sz w:val="20"/>
          <w:szCs w:val="20"/>
        </w:rPr>
      </w:pPr>
    </w:p>
    <w:p w14:paraId="5A0A6715" w14:textId="5CB2972C" w:rsidR="00FD0DCD" w:rsidRPr="00DE2595" w:rsidRDefault="00FD0DCD" w:rsidP="00DE2595">
      <w:pPr>
        <w:spacing w:after="0"/>
        <w:jc w:val="both"/>
        <w:rPr>
          <w:rFonts w:ascii="Sylfaen" w:hAnsi="Sylfaen"/>
          <w:b/>
          <w:sz w:val="20"/>
          <w:szCs w:val="20"/>
        </w:rPr>
      </w:pPr>
    </w:p>
    <w:p w14:paraId="4A5E5451" w14:textId="34BE6715" w:rsidR="004F6209" w:rsidRDefault="004F6209" w:rsidP="00DE2595">
      <w:pPr>
        <w:spacing w:after="0"/>
        <w:jc w:val="both"/>
        <w:rPr>
          <w:rFonts w:ascii="Sylfaen" w:hAnsi="Sylfaen"/>
          <w:b/>
          <w:sz w:val="20"/>
          <w:szCs w:val="20"/>
        </w:rPr>
      </w:pPr>
    </w:p>
    <w:p w14:paraId="358E5A21" w14:textId="77777777" w:rsidR="006D3191" w:rsidRDefault="006D3191" w:rsidP="00DE2595">
      <w:pPr>
        <w:spacing w:after="0"/>
        <w:jc w:val="both"/>
        <w:rPr>
          <w:rFonts w:ascii="Sylfaen" w:hAnsi="Sylfaen"/>
          <w:b/>
          <w:sz w:val="20"/>
          <w:szCs w:val="20"/>
        </w:rPr>
      </w:pPr>
    </w:p>
    <w:p w14:paraId="5E4CD316" w14:textId="77777777" w:rsidR="006D3191" w:rsidRDefault="006D3191" w:rsidP="00DE2595">
      <w:pPr>
        <w:spacing w:after="0"/>
        <w:jc w:val="both"/>
        <w:rPr>
          <w:rFonts w:ascii="Sylfaen" w:hAnsi="Sylfaen"/>
          <w:b/>
          <w:sz w:val="20"/>
          <w:szCs w:val="20"/>
        </w:rPr>
      </w:pPr>
    </w:p>
    <w:p w14:paraId="05365254" w14:textId="77777777" w:rsidR="006D3191" w:rsidRPr="00DE2595" w:rsidRDefault="006D3191" w:rsidP="00DE2595">
      <w:pPr>
        <w:spacing w:after="0"/>
        <w:jc w:val="both"/>
        <w:rPr>
          <w:rFonts w:ascii="Sylfaen" w:hAnsi="Sylfaen"/>
          <w:b/>
          <w:sz w:val="20"/>
          <w:szCs w:val="20"/>
        </w:rPr>
      </w:pPr>
    </w:p>
    <w:p w14:paraId="07856633" w14:textId="648BC0D5" w:rsidR="004F6209" w:rsidRPr="00DE2595" w:rsidRDefault="004F6209" w:rsidP="00DE2595">
      <w:pPr>
        <w:spacing w:after="0"/>
        <w:jc w:val="both"/>
        <w:rPr>
          <w:rFonts w:ascii="Sylfaen" w:hAnsi="Sylfaen"/>
          <w:b/>
          <w:sz w:val="20"/>
          <w:szCs w:val="20"/>
        </w:rPr>
      </w:pPr>
    </w:p>
    <w:p w14:paraId="6071A6C9" w14:textId="2F4F2ECD" w:rsidR="004F6209" w:rsidRPr="00DE2595" w:rsidRDefault="004F6209" w:rsidP="00DE2595">
      <w:pPr>
        <w:spacing w:after="0"/>
        <w:jc w:val="both"/>
        <w:rPr>
          <w:rFonts w:ascii="Sylfaen" w:hAnsi="Sylfaen"/>
          <w:b/>
          <w:sz w:val="20"/>
          <w:szCs w:val="20"/>
        </w:rPr>
      </w:pPr>
    </w:p>
    <w:p w14:paraId="0BC3385B" w14:textId="52FC158A" w:rsidR="004F6209" w:rsidRPr="00DE2595" w:rsidRDefault="004F6209" w:rsidP="00DE2595">
      <w:pPr>
        <w:spacing w:after="0"/>
        <w:jc w:val="both"/>
        <w:rPr>
          <w:rFonts w:ascii="Sylfaen" w:hAnsi="Sylfaen"/>
          <w:b/>
          <w:sz w:val="20"/>
          <w:szCs w:val="20"/>
        </w:rPr>
      </w:pPr>
    </w:p>
    <w:p w14:paraId="2BD33E54" w14:textId="7C7567A4" w:rsidR="004F6209" w:rsidRPr="00DE2595" w:rsidRDefault="004F6209" w:rsidP="00DE2595">
      <w:pPr>
        <w:spacing w:after="0"/>
        <w:jc w:val="both"/>
        <w:rPr>
          <w:rFonts w:ascii="Sylfaen" w:hAnsi="Sylfaen"/>
          <w:b/>
          <w:sz w:val="20"/>
          <w:szCs w:val="20"/>
        </w:rPr>
      </w:pPr>
    </w:p>
    <w:p w14:paraId="3F160599" w14:textId="6119C41F" w:rsidR="004F6209" w:rsidRPr="00DE2595" w:rsidRDefault="004F6209" w:rsidP="00DE2595">
      <w:pPr>
        <w:spacing w:after="0"/>
        <w:jc w:val="both"/>
        <w:rPr>
          <w:rFonts w:ascii="Sylfaen" w:hAnsi="Sylfaen"/>
          <w:b/>
          <w:sz w:val="20"/>
          <w:szCs w:val="20"/>
        </w:rPr>
      </w:pPr>
    </w:p>
    <w:p w14:paraId="0C5A5BAC" w14:textId="52C02D8A" w:rsidR="00C27890" w:rsidRPr="00DE2595" w:rsidRDefault="001B055A" w:rsidP="006D3191">
      <w:pPr>
        <w:pStyle w:val="ListParagraph"/>
        <w:numPr>
          <w:ilvl w:val="1"/>
          <w:numId w:val="33"/>
        </w:numPr>
        <w:spacing w:after="0"/>
        <w:jc w:val="both"/>
        <w:rPr>
          <w:rFonts w:ascii="Sylfaen" w:hAnsi="Sylfaen"/>
          <w:b/>
          <w:sz w:val="20"/>
          <w:szCs w:val="20"/>
          <w:lang w:val="ka-GE"/>
        </w:rPr>
      </w:pPr>
      <w:r w:rsidRPr="00DE2595">
        <w:rPr>
          <w:rFonts w:ascii="Sylfaen" w:hAnsi="Sylfaen"/>
          <w:b/>
          <w:sz w:val="20"/>
          <w:szCs w:val="20"/>
          <w:lang w:val="ka-GE"/>
        </w:rPr>
        <w:lastRenderedPageBreak/>
        <w:t>შესყიდვის ობიექტის დასახელება</w:t>
      </w:r>
    </w:p>
    <w:p w14:paraId="485BAE48" w14:textId="3358EADC" w:rsidR="006D3191" w:rsidRPr="006D3191" w:rsidRDefault="00D30223" w:rsidP="00DE2595">
      <w:pPr>
        <w:jc w:val="both"/>
        <w:rPr>
          <w:rFonts w:ascii="Sylfaen" w:hAnsi="Sylfaen" w:cs="Sylfaen"/>
          <w:b/>
          <w:sz w:val="20"/>
          <w:szCs w:val="20"/>
          <w:lang w:val="ka-GE"/>
        </w:rPr>
      </w:pPr>
      <w:r w:rsidRPr="00DE2595">
        <w:rPr>
          <w:rFonts w:ascii="Sylfaen" w:hAnsi="Sylfaen" w:cs="Sylfaen"/>
          <w:sz w:val="20"/>
          <w:szCs w:val="20"/>
          <w:lang w:val="ka-GE"/>
        </w:rPr>
        <w:t>შპს</w:t>
      </w:r>
      <w:r w:rsidRPr="00DE2595">
        <w:rPr>
          <w:rFonts w:ascii="Sylfaen" w:hAnsi="Sylfaen"/>
          <w:sz w:val="20"/>
          <w:szCs w:val="20"/>
          <w:lang w:val="ka-GE"/>
        </w:rPr>
        <w:t xml:space="preserve"> </w:t>
      </w:r>
      <w:r w:rsidRPr="00DE2595">
        <w:rPr>
          <w:rFonts w:ascii="Sylfaen" w:hAnsi="Sylfaen" w:cs="Calibri"/>
          <w:sz w:val="20"/>
          <w:szCs w:val="20"/>
          <w:lang w:val="ka-GE"/>
        </w:rPr>
        <w:t>„</w:t>
      </w:r>
      <w:r w:rsidR="008F0953" w:rsidRPr="00DE2595">
        <w:rPr>
          <w:rFonts w:ascii="Sylfaen" w:hAnsi="Sylfaen" w:cs="Sylfaen"/>
          <w:sz w:val="20"/>
          <w:szCs w:val="20"/>
          <w:lang w:val="ka-GE"/>
        </w:rPr>
        <w:t>გარდაბნის გამწმენდი ნაგებობა</w:t>
      </w:r>
      <w:r w:rsidRPr="00DE2595">
        <w:rPr>
          <w:rFonts w:ascii="Sylfaen" w:hAnsi="Sylfaen" w:cs="Calibri"/>
          <w:sz w:val="20"/>
          <w:szCs w:val="20"/>
          <w:lang w:val="ka-GE"/>
        </w:rPr>
        <w:t>“</w:t>
      </w:r>
      <w:r w:rsidRPr="00DE2595">
        <w:rPr>
          <w:rFonts w:ascii="Sylfaen" w:hAnsi="Sylfaen"/>
          <w:sz w:val="20"/>
          <w:szCs w:val="20"/>
          <w:lang w:val="ka-GE"/>
        </w:rPr>
        <w:t xml:space="preserve"> </w:t>
      </w:r>
      <w:r w:rsidR="008F0953" w:rsidRPr="00DE2595">
        <w:rPr>
          <w:rFonts w:ascii="Sylfaen" w:hAnsi="Sylfaen" w:cs="Arial"/>
          <w:sz w:val="20"/>
          <w:szCs w:val="20"/>
          <w:lang w:val="ka-GE"/>
        </w:rPr>
        <w:t>(</w:t>
      </w:r>
      <w:r w:rsidR="008F0953" w:rsidRPr="00DE2595">
        <w:rPr>
          <w:rFonts w:ascii="Sylfaen" w:hAnsi="Sylfaen" w:cs="Arial"/>
          <w:sz w:val="20"/>
          <w:szCs w:val="20"/>
        </w:rPr>
        <w:t>GST</w:t>
      </w:r>
      <w:r w:rsidR="00D95150" w:rsidRPr="00DE2595">
        <w:rPr>
          <w:rFonts w:ascii="Sylfaen" w:hAnsi="Sylfaen" w:cs="Arial"/>
          <w:sz w:val="20"/>
          <w:szCs w:val="20"/>
          <w:lang w:val="ka-GE"/>
        </w:rPr>
        <w:t>, ს/ნ</w:t>
      </w:r>
      <w:r w:rsidR="0040587B" w:rsidRPr="00DE2595">
        <w:rPr>
          <w:rFonts w:ascii="Sylfaen" w:hAnsi="Sylfaen" w:cs="Arial"/>
          <w:sz w:val="20"/>
          <w:szCs w:val="20"/>
          <w:lang w:val="ka-GE"/>
        </w:rPr>
        <w:t xml:space="preserve"> </w:t>
      </w:r>
      <w:r w:rsidR="008F0953" w:rsidRPr="00DE2595">
        <w:rPr>
          <w:rFonts w:ascii="Sylfaen" w:hAnsi="Sylfaen" w:cs="Arial"/>
          <w:sz w:val="20"/>
          <w:szCs w:val="20"/>
          <w:lang w:val="ka-GE"/>
        </w:rPr>
        <w:t>203828313</w:t>
      </w:r>
      <w:r w:rsidR="00713EFC" w:rsidRPr="00DE2595">
        <w:rPr>
          <w:rFonts w:ascii="Sylfaen" w:hAnsi="Sylfaen" w:cs="Arial"/>
          <w:sz w:val="20"/>
          <w:szCs w:val="20"/>
          <w:lang w:val="ka-GE"/>
        </w:rPr>
        <w:t>)</w:t>
      </w:r>
      <w:r w:rsidR="00A3171A" w:rsidRPr="00DE2595">
        <w:rPr>
          <w:rFonts w:ascii="Sylfaen" w:hAnsi="Sylfaen" w:cs="Arial"/>
          <w:sz w:val="20"/>
          <w:szCs w:val="20"/>
          <w:lang w:val="ka-GE"/>
        </w:rPr>
        <w:t xml:space="preserve"> </w:t>
      </w:r>
      <w:r w:rsidR="00457067" w:rsidRPr="00DE2595">
        <w:rPr>
          <w:rFonts w:ascii="Sylfaen" w:hAnsi="Sylfaen" w:cs="Sylfaen"/>
          <w:sz w:val="20"/>
          <w:szCs w:val="20"/>
          <w:lang w:val="ka-GE"/>
        </w:rPr>
        <w:t>აცხადებს</w:t>
      </w:r>
      <w:r w:rsidR="0040587B" w:rsidRPr="00DE2595">
        <w:rPr>
          <w:rFonts w:ascii="Sylfaen" w:hAnsi="Sylfaen" w:cs="Sylfaen"/>
          <w:sz w:val="20"/>
          <w:szCs w:val="20"/>
          <w:lang w:val="ka-GE"/>
        </w:rPr>
        <w:t xml:space="preserve"> </w:t>
      </w:r>
      <w:r w:rsidR="00DD1FDF" w:rsidRPr="00DE2595">
        <w:rPr>
          <w:rFonts w:ascii="Sylfaen" w:hAnsi="Sylfaen" w:cs="Sylfaen"/>
          <w:sz w:val="20"/>
          <w:szCs w:val="20"/>
          <w:lang w:val="ka-GE"/>
        </w:rPr>
        <w:t xml:space="preserve"> </w:t>
      </w:r>
      <w:r w:rsidR="00457067" w:rsidRPr="00DE2595">
        <w:rPr>
          <w:rFonts w:ascii="Sylfaen" w:hAnsi="Sylfaen" w:cs="Sylfaen"/>
          <w:sz w:val="20"/>
          <w:szCs w:val="20"/>
          <w:lang w:val="ka-GE"/>
        </w:rPr>
        <w:t xml:space="preserve">ელექტრონულ </w:t>
      </w:r>
      <w:r w:rsidR="008647CD" w:rsidRPr="00DE2595">
        <w:rPr>
          <w:rFonts w:ascii="Sylfaen" w:hAnsi="Sylfaen" w:cs="Sylfaen"/>
          <w:sz w:val="20"/>
          <w:szCs w:val="20"/>
          <w:lang w:val="ka-GE"/>
        </w:rPr>
        <w:t>ტენდერს</w:t>
      </w:r>
      <w:r w:rsidR="00055E1E" w:rsidRPr="00DE2595">
        <w:rPr>
          <w:rFonts w:ascii="Sylfaen" w:hAnsi="Sylfaen" w:cs="Sylfaen"/>
          <w:sz w:val="20"/>
          <w:szCs w:val="20"/>
          <w:lang w:val="ka-GE"/>
        </w:rPr>
        <w:t xml:space="preserve"> </w:t>
      </w:r>
      <w:r w:rsidR="00DD1FDF" w:rsidRPr="00DE2595">
        <w:rPr>
          <w:rFonts w:ascii="Sylfaen" w:hAnsi="Sylfaen" w:cs="Sylfaen"/>
          <w:sz w:val="20"/>
          <w:szCs w:val="20"/>
          <w:lang w:val="ka-GE"/>
        </w:rPr>
        <w:t xml:space="preserve"> </w:t>
      </w:r>
      <w:r w:rsidR="004F6209" w:rsidRPr="00DE2595">
        <w:rPr>
          <w:rFonts w:ascii="Sylfaen" w:hAnsi="Sylfaen" w:cs="Sylfaen"/>
          <w:b/>
          <w:sz w:val="20"/>
          <w:szCs w:val="20"/>
          <w:lang w:val="ka-GE"/>
        </w:rPr>
        <w:t>ქიმიურ-ლაბორატორიული ლაბორატორიისათვის სახარჯი მა</w:t>
      </w:r>
      <w:r w:rsidR="00C654A2" w:rsidRPr="00DE2595">
        <w:rPr>
          <w:rFonts w:ascii="Sylfaen" w:hAnsi="Sylfaen" w:cs="Sylfaen"/>
          <w:b/>
          <w:sz w:val="20"/>
          <w:szCs w:val="20"/>
          <w:lang w:val="ka-GE"/>
        </w:rPr>
        <w:t>სალის შესყიდვასთან დაკავშირებით დანართში მოცემული სპეციფიკაციების შესაბამისად.</w:t>
      </w:r>
    </w:p>
    <w:p w14:paraId="4181A064" w14:textId="53D3DF11" w:rsidR="004272D2" w:rsidRPr="00DE2595" w:rsidRDefault="008767C9" w:rsidP="00DE2595">
      <w:pPr>
        <w:spacing w:after="0"/>
        <w:jc w:val="both"/>
        <w:rPr>
          <w:rFonts w:ascii="Sylfaen" w:hAnsi="Sylfaen" w:cs="Sylfaen"/>
          <w:b/>
          <w:sz w:val="20"/>
          <w:szCs w:val="20"/>
          <w:lang w:val="ka-GE"/>
        </w:rPr>
      </w:pPr>
      <w:r w:rsidRPr="00DE2595">
        <w:rPr>
          <w:rFonts w:ascii="Sylfaen" w:hAnsi="Sylfaen" w:cs="Sylfaen"/>
          <w:b/>
          <w:sz w:val="20"/>
          <w:szCs w:val="20"/>
          <w:lang w:val="ka-GE"/>
        </w:rPr>
        <w:t>განს</w:t>
      </w:r>
      <w:r w:rsidR="004272D2" w:rsidRPr="00DE2595">
        <w:rPr>
          <w:rFonts w:ascii="Sylfaen" w:hAnsi="Sylfaen" w:cs="Sylfaen"/>
          <w:b/>
          <w:sz w:val="20"/>
          <w:szCs w:val="20"/>
          <w:lang w:val="ka-GE"/>
        </w:rPr>
        <w:t>ა</w:t>
      </w:r>
      <w:r w:rsidRPr="00DE2595">
        <w:rPr>
          <w:rFonts w:ascii="Sylfaen" w:hAnsi="Sylfaen" w:cs="Sylfaen"/>
          <w:b/>
          <w:sz w:val="20"/>
          <w:szCs w:val="20"/>
          <w:lang w:val="ka-GE"/>
        </w:rPr>
        <w:t xml:space="preserve">კუთრებული </w:t>
      </w:r>
      <w:r w:rsidR="004272D2" w:rsidRPr="00DE2595">
        <w:rPr>
          <w:rFonts w:ascii="Sylfaen" w:hAnsi="Sylfaen" w:cs="Sylfaen"/>
          <w:b/>
          <w:sz w:val="20"/>
          <w:szCs w:val="20"/>
          <w:lang w:val="ka-GE"/>
        </w:rPr>
        <w:t>მოთხოვნები:</w:t>
      </w:r>
    </w:p>
    <w:p w14:paraId="5BD7B4CB" w14:textId="2DA79DA5" w:rsidR="00440A96" w:rsidRPr="00DE2595" w:rsidRDefault="00154247" w:rsidP="00DE2595">
      <w:pPr>
        <w:jc w:val="both"/>
        <w:rPr>
          <w:rFonts w:ascii="Sylfaen" w:hAnsi="Sylfaen" w:cs="Sylfaen"/>
          <w:sz w:val="20"/>
          <w:szCs w:val="20"/>
          <w:lang w:val="ka-GE"/>
        </w:rPr>
      </w:pPr>
      <w:r w:rsidRPr="00DE2595">
        <w:rPr>
          <w:rFonts w:ascii="Sylfaen" w:hAnsi="Sylfaen" w:cs="Sylfaen"/>
          <w:sz w:val="20"/>
          <w:szCs w:val="20"/>
          <w:lang w:val="ka-GE"/>
        </w:rPr>
        <w:t>-</w:t>
      </w:r>
      <w:r w:rsidR="001653BA" w:rsidRPr="00DE2595">
        <w:rPr>
          <w:rFonts w:ascii="Sylfaen" w:hAnsi="Sylfaen" w:cs="Sylfaen"/>
          <w:sz w:val="20"/>
          <w:szCs w:val="20"/>
          <w:lang w:val="ka-GE"/>
        </w:rPr>
        <w:t xml:space="preserve"> </w:t>
      </w:r>
      <w:r w:rsidR="005B1472" w:rsidRPr="00DE2595">
        <w:rPr>
          <w:rFonts w:ascii="Sylfaen" w:hAnsi="Sylfaen" w:cs="Sylfaen"/>
          <w:sz w:val="20"/>
          <w:szCs w:val="20"/>
          <w:lang w:val="ka-GE"/>
        </w:rPr>
        <w:t>წინამდებარ</w:t>
      </w:r>
      <w:r w:rsidR="004F6209" w:rsidRPr="00DE2595">
        <w:rPr>
          <w:rFonts w:ascii="Sylfaen" w:hAnsi="Sylfaen" w:cs="Sylfaen"/>
          <w:sz w:val="20"/>
          <w:szCs w:val="20"/>
          <w:lang w:val="ka-GE"/>
        </w:rPr>
        <w:t>ე ტენდერში გამარჯვებული კომპანი(ებ)ა</w:t>
      </w:r>
      <w:r w:rsidR="005B1472" w:rsidRPr="00DE2595">
        <w:rPr>
          <w:rFonts w:ascii="Sylfaen" w:hAnsi="Sylfaen" w:cs="Sylfaen"/>
          <w:sz w:val="20"/>
          <w:szCs w:val="20"/>
          <w:lang w:val="ka-GE"/>
        </w:rPr>
        <w:t xml:space="preserve"> ვალდებულია უზრუნველყოს </w:t>
      </w:r>
      <w:r w:rsidR="00ED0FC0" w:rsidRPr="00DE2595">
        <w:rPr>
          <w:rFonts w:ascii="Sylfaen" w:hAnsi="Sylfaen" w:cs="Sylfaen"/>
          <w:sz w:val="20"/>
          <w:szCs w:val="20"/>
          <w:lang w:val="ka-GE"/>
        </w:rPr>
        <w:t xml:space="preserve">კომპანიის </w:t>
      </w:r>
      <w:r w:rsidR="004F6209" w:rsidRPr="00DE2595">
        <w:rPr>
          <w:rFonts w:ascii="Sylfaen" w:hAnsi="Sylfaen" w:cs="Sylfaen"/>
          <w:sz w:val="20"/>
          <w:szCs w:val="20"/>
          <w:lang w:val="ka-GE"/>
        </w:rPr>
        <w:t>დანართში</w:t>
      </w:r>
      <w:r w:rsidR="00742DC5" w:rsidRPr="00DE2595">
        <w:rPr>
          <w:rFonts w:ascii="Sylfaen" w:hAnsi="Sylfaen" w:cs="Sylfaen"/>
          <w:sz w:val="20"/>
          <w:szCs w:val="20"/>
          <w:lang w:val="ka-GE"/>
        </w:rPr>
        <w:t xml:space="preserve"> (დანართი N1-</w:t>
      </w:r>
      <w:r w:rsidR="00C94269" w:rsidRPr="00DE2595">
        <w:rPr>
          <w:rFonts w:ascii="Sylfaen" w:hAnsi="Sylfaen" w:cs="Sylfaen"/>
          <w:sz w:val="20"/>
          <w:szCs w:val="20"/>
          <w:lang w:val="ka-GE"/>
        </w:rPr>
        <w:t xml:space="preserve"> </w:t>
      </w:r>
      <w:r w:rsidR="00742DC5" w:rsidRPr="00DE2595">
        <w:rPr>
          <w:rFonts w:ascii="Sylfaen" w:hAnsi="Sylfaen" w:cs="Sylfaen"/>
          <w:sz w:val="20"/>
          <w:szCs w:val="20"/>
          <w:lang w:val="ka-GE"/>
        </w:rPr>
        <w:t>ქიმიური რეაქტივები</w:t>
      </w:r>
      <w:r w:rsidR="00C94269" w:rsidRPr="00DE2595">
        <w:rPr>
          <w:rFonts w:ascii="Sylfaen" w:hAnsi="Sylfaen" w:cs="Sylfaen"/>
          <w:sz w:val="20"/>
          <w:szCs w:val="20"/>
          <w:lang w:val="ka-GE"/>
        </w:rPr>
        <w:t xml:space="preserve">, </w:t>
      </w:r>
      <w:r w:rsidR="00C308AA">
        <w:rPr>
          <w:rFonts w:ascii="Sylfaen" w:hAnsi="Sylfaen" w:cs="Sylfaen"/>
          <w:sz w:val="20"/>
          <w:szCs w:val="20"/>
          <w:lang w:val="ka-GE"/>
        </w:rPr>
        <w:t xml:space="preserve">დანართი N2 - </w:t>
      </w:r>
      <w:r w:rsidR="009C214D" w:rsidRPr="00DE2595">
        <w:rPr>
          <w:rFonts w:ascii="Sylfaen" w:hAnsi="Sylfaen" w:cs="Sylfaen"/>
          <w:sz w:val="20"/>
          <w:szCs w:val="20"/>
          <w:lang w:val="ka-GE"/>
        </w:rPr>
        <w:t>დამხმარე მოწყობილობები,</w:t>
      </w:r>
      <w:r w:rsidR="007228DA" w:rsidRPr="00DE2595">
        <w:rPr>
          <w:rFonts w:ascii="Sylfaen" w:hAnsi="Sylfaen" w:cs="Sylfaen"/>
          <w:sz w:val="20"/>
          <w:szCs w:val="20"/>
          <w:lang w:val="ka-GE"/>
        </w:rPr>
        <w:t xml:space="preserve"> </w:t>
      </w:r>
      <w:r w:rsidR="00C308AA">
        <w:rPr>
          <w:rFonts w:ascii="Sylfaen" w:hAnsi="Sylfaen" w:cs="Sylfaen"/>
          <w:sz w:val="20"/>
          <w:szCs w:val="20"/>
          <w:lang w:val="ka-GE"/>
        </w:rPr>
        <w:t xml:space="preserve">დანართი N3 - </w:t>
      </w:r>
      <w:r w:rsidR="00E563CE" w:rsidRPr="00DE2595">
        <w:rPr>
          <w:rFonts w:ascii="Sylfaen" w:hAnsi="Sylfaen" w:cs="Sylfaen"/>
          <w:sz w:val="20"/>
          <w:szCs w:val="20"/>
          <w:lang w:val="ka-GE"/>
        </w:rPr>
        <w:t>სახარჯი მასალა</w:t>
      </w:r>
      <w:r w:rsidR="009C214D" w:rsidRPr="00DE2595">
        <w:rPr>
          <w:rFonts w:ascii="Sylfaen" w:hAnsi="Sylfaen" w:cs="Sylfaen"/>
          <w:sz w:val="20"/>
          <w:szCs w:val="20"/>
          <w:lang w:val="ka-GE"/>
        </w:rPr>
        <w:t xml:space="preserve">; </w:t>
      </w:r>
      <w:r w:rsidR="007228DA" w:rsidRPr="00DE2595">
        <w:rPr>
          <w:rFonts w:ascii="Sylfaen" w:hAnsi="Sylfaen" w:cs="Sylfaen"/>
          <w:sz w:val="20"/>
          <w:szCs w:val="20"/>
          <w:lang w:val="ka-GE"/>
        </w:rPr>
        <w:t xml:space="preserve"> </w:t>
      </w:r>
      <w:r w:rsidR="00C308AA">
        <w:rPr>
          <w:rFonts w:ascii="Sylfaen" w:hAnsi="Sylfaen" w:cs="Sylfaen"/>
          <w:sz w:val="20"/>
          <w:szCs w:val="20"/>
          <w:lang w:val="ka-GE"/>
        </w:rPr>
        <w:t xml:space="preserve">დანართი N4 - </w:t>
      </w:r>
      <w:r w:rsidR="007228DA" w:rsidRPr="00DE2595">
        <w:rPr>
          <w:rFonts w:ascii="Sylfaen" w:hAnsi="Sylfaen" w:cs="Sylfaen"/>
          <w:sz w:val="20"/>
          <w:szCs w:val="20"/>
          <w:lang w:val="ka-GE"/>
        </w:rPr>
        <w:t>ჭურჭელი</w:t>
      </w:r>
      <w:r w:rsidR="008F0953" w:rsidRPr="00DE2595">
        <w:rPr>
          <w:rFonts w:ascii="Sylfaen" w:hAnsi="Sylfaen" w:cs="Sylfaen"/>
          <w:sz w:val="20"/>
          <w:szCs w:val="20"/>
          <w:lang w:val="ka-GE"/>
        </w:rPr>
        <w:t>)</w:t>
      </w:r>
      <w:r w:rsidR="00742DC5" w:rsidRPr="00DE2595">
        <w:rPr>
          <w:rFonts w:ascii="Sylfaen" w:hAnsi="Sylfaen" w:cs="Sylfaen"/>
          <w:sz w:val="20"/>
          <w:szCs w:val="20"/>
          <w:lang w:val="ka-GE"/>
        </w:rPr>
        <w:t xml:space="preserve"> </w:t>
      </w:r>
      <w:r w:rsidR="004F6209" w:rsidRPr="00DE2595">
        <w:rPr>
          <w:rFonts w:ascii="Sylfaen" w:hAnsi="Sylfaen" w:cs="Sylfaen"/>
          <w:sz w:val="20"/>
          <w:szCs w:val="20"/>
          <w:lang w:val="ka-GE"/>
        </w:rPr>
        <w:t>მოცემული კონკრეტული სპეციფიკაციების მკაცრი დაცვით</w:t>
      </w:r>
      <w:r w:rsidR="00386E66" w:rsidRPr="00DE2595">
        <w:rPr>
          <w:rFonts w:ascii="Sylfaen" w:hAnsi="Sylfaen" w:cs="Sylfaen"/>
          <w:sz w:val="20"/>
          <w:szCs w:val="20"/>
          <w:lang w:val="ka-GE"/>
        </w:rPr>
        <w:t>,</w:t>
      </w:r>
      <w:r w:rsidR="004F6209" w:rsidRPr="00DE2595">
        <w:rPr>
          <w:rFonts w:ascii="Sylfaen" w:hAnsi="Sylfaen" w:cs="Sylfaen"/>
          <w:sz w:val="20"/>
          <w:szCs w:val="20"/>
          <w:lang w:val="ka-GE"/>
        </w:rPr>
        <w:t xml:space="preserve"> ლაბო</w:t>
      </w:r>
      <w:r w:rsidR="0059335B" w:rsidRPr="00DE2595">
        <w:rPr>
          <w:rFonts w:ascii="Sylfaen" w:hAnsi="Sylfaen" w:cs="Sylfaen"/>
          <w:sz w:val="20"/>
          <w:szCs w:val="20"/>
          <w:lang w:val="ka-GE"/>
        </w:rPr>
        <w:t xml:space="preserve">რატორიისათვის სახარჯი მასალის მიწოდება </w:t>
      </w:r>
      <w:r w:rsidR="004F6209" w:rsidRPr="00DE2595">
        <w:rPr>
          <w:rFonts w:ascii="Sylfaen" w:hAnsi="Sylfaen" w:cs="Sylfaen"/>
          <w:sz w:val="20"/>
          <w:szCs w:val="20"/>
          <w:lang w:val="ka-GE"/>
        </w:rPr>
        <w:t xml:space="preserve">არაუგვიანეს </w:t>
      </w:r>
      <w:r w:rsidR="008767C9" w:rsidRPr="00DE2595">
        <w:rPr>
          <w:rFonts w:ascii="Sylfaen" w:hAnsi="Sylfaen" w:cs="Sylfaen"/>
          <w:sz w:val="20"/>
          <w:szCs w:val="20"/>
          <w:lang w:val="ka-GE"/>
        </w:rPr>
        <w:t xml:space="preserve"> </w:t>
      </w:r>
      <w:proofErr w:type="spellStart"/>
      <w:r w:rsidR="008767C9" w:rsidRPr="00DE2595">
        <w:rPr>
          <w:rFonts w:ascii="Sylfaen" w:hAnsi="Sylfaen" w:cs="Sylfaen"/>
          <w:b/>
          <w:sz w:val="20"/>
          <w:szCs w:val="20"/>
          <w:lang w:val="ka-GE"/>
        </w:rPr>
        <w:t>ა.წ</w:t>
      </w:r>
      <w:proofErr w:type="spellEnd"/>
      <w:r w:rsidR="008767C9" w:rsidRPr="00DE2595">
        <w:rPr>
          <w:rFonts w:ascii="Sylfaen" w:hAnsi="Sylfaen" w:cs="Sylfaen"/>
          <w:b/>
          <w:sz w:val="20"/>
          <w:szCs w:val="20"/>
          <w:lang w:val="ka-GE"/>
        </w:rPr>
        <w:t xml:space="preserve">. </w:t>
      </w:r>
      <w:r w:rsidR="009C214D" w:rsidRPr="00DE2595">
        <w:rPr>
          <w:rFonts w:ascii="Sylfaen" w:hAnsi="Sylfaen" w:cs="Sylfaen"/>
          <w:b/>
          <w:sz w:val="20"/>
          <w:szCs w:val="20"/>
          <w:lang w:val="ka-GE"/>
        </w:rPr>
        <w:t xml:space="preserve">31 </w:t>
      </w:r>
      <w:r w:rsidR="00711041">
        <w:rPr>
          <w:rFonts w:ascii="Sylfaen" w:hAnsi="Sylfaen" w:cs="Sylfaen"/>
          <w:b/>
          <w:sz w:val="20"/>
          <w:szCs w:val="20"/>
          <w:lang w:val="ka-GE"/>
        </w:rPr>
        <w:t xml:space="preserve">აგვისტოსა </w:t>
      </w:r>
    </w:p>
    <w:p w14:paraId="492EBBD2" w14:textId="6DA19B96" w:rsidR="00154247" w:rsidRPr="00DE2595" w:rsidRDefault="00154247" w:rsidP="006D3191">
      <w:pPr>
        <w:spacing w:after="0"/>
        <w:jc w:val="both"/>
        <w:rPr>
          <w:rFonts w:ascii="Sylfaen" w:hAnsi="Sylfaen" w:cs="Sylfaen"/>
          <w:sz w:val="20"/>
          <w:szCs w:val="20"/>
          <w:lang w:val="ka-GE"/>
        </w:rPr>
      </w:pPr>
      <w:r w:rsidRPr="00DE2595">
        <w:rPr>
          <w:rFonts w:ascii="Sylfaen" w:hAnsi="Sylfaen" w:cs="Sylfaen"/>
          <w:sz w:val="20"/>
          <w:szCs w:val="20"/>
          <w:lang w:val="ka-GE"/>
        </w:rPr>
        <w:t>-</w:t>
      </w:r>
      <w:r w:rsidR="001653BA" w:rsidRPr="00DE2595">
        <w:rPr>
          <w:rFonts w:ascii="Sylfaen" w:hAnsi="Sylfaen" w:cs="Sylfaen"/>
          <w:sz w:val="20"/>
          <w:szCs w:val="20"/>
          <w:lang w:val="ka-GE"/>
        </w:rPr>
        <w:t xml:space="preserve"> </w:t>
      </w:r>
      <w:r w:rsidRPr="00DE2595">
        <w:rPr>
          <w:rFonts w:ascii="Sylfaen" w:hAnsi="Sylfaen" w:cs="Sylfaen"/>
          <w:sz w:val="20"/>
          <w:szCs w:val="20"/>
          <w:lang w:val="ka-GE"/>
        </w:rPr>
        <w:t>მოწოდებული რეაგენტების ვადა უნდა იყოს მინიმუმ ერთი წელი</w:t>
      </w:r>
      <w:r w:rsidR="004F7781" w:rsidRPr="00DE2595">
        <w:rPr>
          <w:rFonts w:ascii="Sylfaen" w:hAnsi="Sylfaen" w:cs="Sylfaen"/>
          <w:sz w:val="20"/>
          <w:szCs w:val="20"/>
          <w:lang w:val="ka-GE"/>
        </w:rPr>
        <w:t xml:space="preserve"> და/ან მწარმოებლის მიერ მაქსიმალური ვადით</w:t>
      </w:r>
      <w:r w:rsidRPr="00DE2595">
        <w:rPr>
          <w:rFonts w:ascii="Sylfaen" w:hAnsi="Sylfaen" w:cs="Sylfaen"/>
          <w:sz w:val="20"/>
          <w:szCs w:val="20"/>
          <w:lang w:val="ka-GE"/>
        </w:rPr>
        <w:t>;</w:t>
      </w:r>
      <w:r w:rsidR="007228DA" w:rsidRPr="00DE2595">
        <w:rPr>
          <w:rFonts w:ascii="Sylfaen" w:hAnsi="Sylfaen" w:cs="Sylfaen"/>
          <w:sz w:val="20"/>
          <w:szCs w:val="20"/>
          <w:lang w:val="ka-GE"/>
        </w:rPr>
        <w:t xml:space="preserve"> </w:t>
      </w:r>
    </w:p>
    <w:p w14:paraId="567E2190" w14:textId="1504C509" w:rsidR="00154247" w:rsidRPr="00DE2595" w:rsidRDefault="00154247" w:rsidP="00DE2595">
      <w:pPr>
        <w:jc w:val="both"/>
        <w:rPr>
          <w:rFonts w:ascii="Sylfaen" w:hAnsi="Sylfaen" w:cs="Sylfaen"/>
          <w:sz w:val="20"/>
          <w:szCs w:val="20"/>
          <w:lang w:val="ka-GE"/>
        </w:rPr>
      </w:pPr>
      <w:r w:rsidRPr="00DE2595">
        <w:rPr>
          <w:rFonts w:ascii="Sylfaen" w:hAnsi="Sylfaen" w:cs="Sylfaen"/>
          <w:sz w:val="20"/>
          <w:szCs w:val="20"/>
          <w:lang w:val="ka-GE"/>
        </w:rPr>
        <w:t>-</w:t>
      </w:r>
      <w:r w:rsidR="001653BA" w:rsidRPr="00DE2595">
        <w:rPr>
          <w:rFonts w:ascii="Sylfaen" w:hAnsi="Sylfaen" w:cs="Sylfaen"/>
          <w:sz w:val="20"/>
          <w:szCs w:val="20"/>
          <w:lang w:val="ka-GE"/>
        </w:rPr>
        <w:t xml:space="preserve"> </w:t>
      </w:r>
      <w:r w:rsidRPr="00DE2595">
        <w:rPr>
          <w:rFonts w:ascii="Sylfaen" w:hAnsi="Sylfaen" w:cs="Sylfaen"/>
          <w:sz w:val="20"/>
          <w:szCs w:val="20"/>
          <w:lang w:val="ka-GE"/>
        </w:rPr>
        <w:t>შემოთავაზებული პროდუქციის</w:t>
      </w:r>
      <w:r w:rsidRPr="00DE2595">
        <w:rPr>
          <w:rFonts w:ascii="Sylfaen" w:hAnsi="Sylfaen"/>
          <w:sz w:val="20"/>
          <w:szCs w:val="20"/>
          <w:lang w:val="ka-GE"/>
        </w:rPr>
        <w:t xml:space="preserve"> </w:t>
      </w:r>
      <w:r w:rsidRPr="00DE2595">
        <w:rPr>
          <w:rFonts w:ascii="Sylfaen" w:hAnsi="Sylfaen" w:cs="Sylfaen"/>
          <w:sz w:val="20"/>
          <w:szCs w:val="20"/>
          <w:lang w:val="ka-GE"/>
        </w:rPr>
        <w:t>ხარისხი</w:t>
      </w:r>
      <w:r w:rsidRPr="00DE2595">
        <w:rPr>
          <w:rFonts w:ascii="Sylfaen" w:hAnsi="Sylfaen"/>
          <w:sz w:val="20"/>
          <w:szCs w:val="20"/>
          <w:lang w:val="ka-GE"/>
        </w:rPr>
        <w:t xml:space="preserve"> </w:t>
      </w:r>
      <w:r w:rsidRPr="00DE2595">
        <w:rPr>
          <w:rFonts w:ascii="Sylfaen" w:hAnsi="Sylfaen" w:cs="Sylfaen"/>
          <w:sz w:val="20"/>
          <w:szCs w:val="20"/>
          <w:lang w:val="ka-GE"/>
        </w:rPr>
        <w:t>დამოწმებული</w:t>
      </w:r>
      <w:r w:rsidRPr="00DE2595">
        <w:rPr>
          <w:rFonts w:ascii="Sylfaen" w:hAnsi="Sylfaen"/>
          <w:sz w:val="20"/>
          <w:szCs w:val="20"/>
          <w:lang w:val="ka-GE"/>
        </w:rPr>
        <w:t xml:space="preserve"> </w:t>
      </w:r>
      <w:r w:rsidRPr="00DE2595">
        <w:rPr>
          <w:rFonts w:ascii="Sylfaen" w:hAnsi="Sylfaen" w:cs="Sylfaen"/>
          <w:sz w:val="20"/>
          <w:szCs w:val="20"/>
          <w:lang w:val="ka-GE"/>
        </w:rPr>
        <w:t>უნდა</w:t>
      </w:r>
      <w:r w:rsidRPr="00DE2595">
        <w:rPr>
          <w:rFonts w:ascii="Sylfaen" w:hAnsi="Sylfaen"/>
          <w:sz w:val="20"/>
          <w:szCs w:val="20"/>
          <w:lang w:val="ka-GE"/>
        </w:rPr>
        <w:t xml:space="preserve"> </w:t>
      </w:r>
      <w:r w:rsidRPr="00DE2595">
        <w:rPr>
          <w:rFonts w:ascii="Sylfaen" w:hAnsi="Sylfaen" w:cs="Sylfaen"/>
          <w:sz w:val="20"/>
          <w:szCs w:val="20"/>
          <w:lang w:val="ka-GE"/>
        </w:rPr>
        <w:t>იყოს</w:t>
      </w:r>
      <w:r w:rsidRPr="00DE2595">
        <w:rPr>
          <w:rFonts w:ascii="Sylfaen" w:hAnsi="Sylfaen"/>
          <w:sz w:val="20"/>
          <w:szCs w:val="20"/>
          <w:lang w:val="ka-GE"/>
        </w:rPr>
        <w:t xml:space="preserve"> </w:t>
      </w:r>
      <w:r w:rsidRPr="00DE2595">
        <w:rPr>
          <w:rFonts w:ascii="Sylfaen" w:hAnsi="Sylfaen" w:cs="Sylfaen"/>
          <w:sz w:val="20"/>
          <w:szCs w:val="20"/>
          <w:lang w:val="ka-GE"/>
        </w:rPr>
        <w:t>სერთიფიკატით</w:t>
      </w:r>
      <w:r w:rsidRPr="00DE2595">
        <w:rPr>
          <w:rFonts w:ascii="Sylfaen" w:hAnsi="Sylfaen"/>
          <w:sz w:val="20"/>
          <w:szCs w:val="20"/>
          <w:lang w:val="ka-GE"/>
        </w:rPr>
        <w:t>;</w:t>
      </w:r>
    </w:p>
    <w:p w14:paraId="0353AF42" w14:textId="30CC0F59" w:rsidR="001B055A" w:rsidRPr="00DE2595" w:rsidRDefault="001B055A" w:rsidP="00DE2595">
      <w:pPr>
        <w:spacing w:after="0"/>
        <w:jc w:val="both"/>
        <w:rPr>
          <w:rFonts w:ascii="Sylfaen" w:hAnsi="Sylfaen" w:cs="Sylfaen"/>
          <w:b/>
          <w:bCs/>
          <w:sz w:val="20"/>
          <w:szCs w:val="20"/>
          <w:lang w:val="ka-GE"/>
        </w:rPr>
      </w:pPr>
    </w:p>
    <w:p w14:paraId="42C81158" w14:textId="781C47A7" w:rsidR="001B055A" w:rsidRPr="00DE2595" w:rsidRDefault="0002568F" w:rsidP="00DE2595">
      <w:pPr>
        <w:pStyle w:val="ListParagraph"/>
        <w:numPr>
          <w:ilvl w:val="1"/>
          <w:numId w:val="33"/>
        </w:numPr>
        <w:spacing w:after="0"/>
        <w:jc w:val="both"/>
        <w:rPr>
          <w:rFonts w:ascii="Sylfaen" w:hAnsi="Sylfaen"/>
          <w:b/>
          <w:sz w:val="20"/>
          <w:szCs w:val="20"/>
          <w:lang w:val="ka-GE"/>
        </w:rPr>
      </w:pPr>
      <w:r w:rsidRPr="00DE2595">
        <w:rPr>
          <w:rFonts w:ascii="Sylfaen" w:hAnsi="Sylfaen"/>
          <w:b/>
          <w:sz w:val="20"/>
          <w:szCs w:val="20"/>
          <w:lang w:val="ka-GE"/>
        </w:rPr>
        <w:t>საქონლის/</w:t>
      </w:r>
      <w:r w:rsidR="001B055A" w:rsidRPr="00DE2595">
        <w:rPr>
          <w:rFonts w:ascii="Sylfaen" w:hAnsi="Sylfaen"/>
          <w:b/>
          <w:sz w:val="20"/>
          <w:szCs w:val="20"/>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sidRPr="00DE2595">
        <w:rPr>
          <w:rFonts w:ascii="Sylfaen" w:hAnsi="Sylfaen"/>
          <w:b/>
          <w:sz w:val="20"/>
          <w:szCs w:val="20"/>
          <w:lang w:val="ka-GE"/>
        </w:rPr>
        <w:t>/</w:t>
      </w:r>
      <w:r w:rsidR="00386E66" w:rsidRPr="00DE2595">
        <w:rPr>
          <w:rFonts w:ascii="Sylfaen" w:hAnsi="Sylfaen"/>
          <w:b/>
          <w:sz w:val="20"/>
          <w:szCs w:val="20"/>
          <w:lang w:val="ka-GE"/>
        </w:rPr>
        <w:t>კოდი</w:t>
      </w:r>
    </w:p>
    <w:p w14:paraId="036008C2" w14:textId="160EBCE4" w:rsidR="000353F8" w:rsidRPr="00DE2595" w:rsidRDefault="00DE2595" w:rsidP="00DE2595">
      <w:pPr>
        <w:jc w:val="both"/>
        <w:rPr>
          <w:rFonts w:ascii="Sylfaen" w:hAnsi="Sylfaen" w:cs="Sylfaen"/>
          <w:sz w:val="20"/>
          <w:szCs w:val="20"/>
          <w:lang w:val="ka-GE"/>
        </w:rPr>
      </w:pPr>
      <w:r>
        <w:rPr>
          <w:rFonts w:ascii="Sylfaen" w:hAnsi="Sylfaen" w:cs="Sylfaen"/>
          <w:sz w:val="20"/>
          <w:szCs w:val="20"/>
          <w:lang w:val="ka-GE"/>
        </w:rPr>
        <w:t>ლ</w:t>
      </w:r>
      <w:r w:rsidR="00386E66" w:rsidRPr="00DE2595">
        <w:rPr>
          <w:rFonts w:ascii="Sylfaen" w:hAnsi="Sylfaen" w:cs="Sylfaen"/>
          <w:sz w:val="20"/>
          <w:szCs w:val="20"/>
          <w:lang w:val="ka-GE"/>
        </w:rPr>
        <w:t xml:space="preserve">აბორატორიის სახარჯი მასალის  რაოდენობა, აღწერა-სპეციფიკაცია </w:t>
      </w:r>
      <w:r w:rsidR="008767C9" w:rsidRPr="00DE2595">
        <w:rPr>
          <w:rFonts w:ascii="Sylfaen" w:hAnsi="Sylfaen" w:cs="Sylfaen"/>
          <w:sz w:val="20"/>
          <w:szCs w:val="20"/>
          <w:lang w:val="ka-GE"/>
        </w:rPr>
        <w:t xml:space="preserve"> წარმოდგენილია </w:t>
      </w:r>
      <w:r w:rsidR="00807743" w:rsidRPr="00DE2595">
        <w:rPr>
          <w:rFonts w:ascii="Sylfaen" w:hAnsi="Sylfaen" w:cs="Sylfaen"/>
          <w:sz w:val="20"/>
          <w:szCs w:val="20"/>
          <w:lang w:val="ka-GE"/>
        </w:rPr>
        <w:t xml:space="preserve">დანართის </w:t>
      </w:r>
      <w:r w:rsidR="00AF4AE4" w:rsidRPr="00DE2595">
        <w:rPr>
          <w:rFonts w:ascii="Sylfaen" w:hAnsi="Sylfaen" w:cs="Sylfaen"/>
          <w:sz w:val="20"/>
          <w:szCs w:val="20"/>
          <w:lang w:val="ka-GE"/>
        </w:rPr>
        <w:t xml:space="preserve">სახით </w:t>
      </w:r>
      <w:r w:rsidR="00C94269" w:rsidRPr="00DE2595">
        <w:rPr>
          <w:rFonts w:ascii="Sylfaen" w:hAnsi="Sylfaen" w:cs="Sylfaen"/>
          <w:sz w:val="20"/>
          <w:szCs w:val="20"/>
          <w:lang w:val="ka-GE"/>
        </w:rPr>
        <w:t xml:space="preserve"> </w:t>
      </w:r>
      <w:r w:rsidR="00C308AA" w:rsidRPr="00DE2595">
        <w:rPr>
          <w:rFonts w:ascii="Sylfaen" w:hAnsi="Sylfaen" w:cs="Sylfaen"/>
          <w:sz w:val="20"/>
          <w:szCs w:val="20"/>
          <w:lang w:val="ka-GE"/>
        </w:rPr>
        <w:t xml:space="preserve">(დანართი N1- ქიმიური რეაქტივები, </w:t>
      </w:r>
      <w:r w:rsidR="00C308AA">
        <w:rPr>
          <w:rFonts w:ascii="Sylfaen" w:hAnsi="Sylfaen" w:cs="Sylfaen"/>
          <w:sz w:val="20"/>
          <w:szCs w:val="20"/>
          <w:lang w:val="ka-GE"/>
        </w:rPr>
        <w:t xml:space="preserve">დანართი N2 - </w:t>
      </w:r>
      <w:r w:rsidR="00C308AA" w:rsidRPr="00DE2595">
        <w:rPr>
          <w:rFonts w:ascii="Sylfaen" w:hAnsi="Sylfaen" w:cs="Sylfaen"/>
          <w:sz w:val="20"/>
          <w:szCs w:val="20"/>
          <w:lang w:val="ka-GE"/>
        </w:rPr>
        <w:t xml:space="preserve">დამხმარე მოწყობილობები, </w:t>
      </w:r>
      <w:r w:rsidR="00C308AA">
        <w:rPr>
          <w:rFonts w:ascii="Sylfaen" w:hAnsi="Sylfaen" w:cs="Sylfaen"/>
          <w:sz w:val="20"/>
          <w:szCs w:val="20"/>
          <w:lang w:val="ka-GE"/>
        </w:rPr>
        <w:t xml:space="preserve">დანართი N3 - </w:t>
      </w:r>
      <w:r w:rsidR="00C308AA" w:rsidRPr="00DE2595">
        <w:rPr>
          <w:rFonts w:ascii="Sylfaen" w:hAnsi="Sylfaen" w:cs="Sylfaen"/>
          <w:sz w:val="20"/>
          <w:szCs w:val="20"/>
          <w:lang w:val="ka-GE"/>
        </w:rPr>
        <w:t xml:space="preserve">სახარჯი მასალა;  </w:t>
      </w:r>
      <w:r w:rsidR="00C308AA">
        <w:rPr>
          <w:rFonts w:ascii="Sylfaen" w:hAnsi="Sylfaen" w:cs="Sylfaen"/>
          <w:sz w:val="20"/>
          <w:szCs w:val="20"/>
          <w:lang w:val="ka-GE"/>
        </w:rPr>
        <w:t xml:space="preserve">დანართი N4 - </w:t>
      </w:r>
      <w:r w:rsidR="00C308AA" w:rsidRPr="00DE2595">
        <w:rPr>
          <w:rFonts w:ascii="Sylfaen" w:hAnsi="Sylfaen" w:cs="Sylfaen"/>
          <w:sz w:val="20"/>
          <w:szCs w:val="20"/>
          <w:lang w:val="ka-GE"/>
        </w:rPr>
        <w:t>ჭურჭელი)</w:t>
      </w:r>
      <w:r w:rsidR="00C308AA">
        <w:rPr>
          <w:rFonts w:ascii="Sylfaen" w:hAnsi="Sylfaen" w:cs="Sylfaen"/>
          <w:sz w:val="20"/>
          <w:szCs w:val="20"/>
          <w:lang w:val="ka-GE"/>
        </w:rPr>
        <w:t xml:space="preserve">, </w:t>
      </w:r>
      <w:r w:rsidR="00386E66" w:rsidRPr="00DE2595">
        <w:rPr>
          <w:rFonts w:ascii="Sylfaen" w:hAnsi="Sylfaen" w:cs="Sylfaen"/>
          <w:sz w:val="20"/>
          <w:szCs w:val="20"/>
          <w:lang w:val="ka-GE"/>
        </w:rPr>
        <w:t>სადაც აუცილებელი წესით უნდა შეივსოს თითო პოზიციის კოდი/</w:t>
      </w:r>
      <w:proofErr w:type="spellStart"/>
      <w:r w:rsidR="00386E66" w:rsidRPr="00DE2595">
        <w:rPr>
          <w:rFonts w:ascii="Sylfaen" w:hAnsi="Sylfaen" w:cs="Sylfaen"/>
          <w:sz w:val="20"/>
          <w:szCs w:val="20"/>
          <w:lang w:val="ka-GE"/>
        </w:rPr>
        <w:t>ლინკი</w:t>
      </w:r>
      <w:proofErr w:type="spellEnd"/>
      <w:r w:rsidR="00386E66" w:rsidRPr="00DE2595">
        <w:rPr>
          <w:rFonts w:ascii="Sylfaen" w:hAnsi="Sylfaen" w:cs="Sylfaen"/>
          <w:sz w:val="20"/>
          <w:szCs w:val="20"/>
          <w:lang w:val="ka-GE"/>
        </w:rPr>
        <w:t xml:space="preserve"> და საჭიროებისამებრ შენიშვნა. </w:t>
      </w:r>
    </w:p>
    <w:p w14:paraId="434FC594" w14:textId="77777777" w:rsidR="008F0953" w:rsidRPr="00DE2595" w:rsidRDefault="008F0953" w:rsidP="00DE2595">
      <w:pPr>
        <w:spacing w:after="0"/>
        <w:jc w:val="both"/>
        <w:rPr>
          <w:rFonts w:ascii="Sylfaen" w:hAnsi="Sylfaen" w:cs="Sylfaen"/>
          <w:b/>
          <w:bCs/>
          <w:sz w:val="20"/>
          <w:szCs w:val="20"/>
          <w:lang w:val="ka-GE"/>
        </w:rPr>
      </w:pPr>
    </w:p>
    <w:p w14:paraId="214FE8BF" w14:textId="77777777" w:rsidR="004753BC" w:rsidRPr="00DE2595" w:rsidRDefault="004753BC" w:rsidP="00DE2595">
      <w:pPr>
        <w:spacing w:after="0"/>
        <w:jc w:val="both"/>
        <w:rPr>
          <w:rFonts w:ascii="Sylfaen" w:hAnsi="Sylfaen" w:cs="Sylfaen"/>
          <w:b/>
          <w:bCs/>
          <w:i/>
          <w:sz w:val="20"/>
          <w:szCs w:val="20"/>
          <w:lang w:val="ka-GE"/>
        </w:rPr>
      </w:pPr>
      <w:r w:rsidRPr="00DE2595">
        <w:rPr>
          <w:rFonts w:ascii="Sylfaen" w:hAnsi="Sylfaen" w:cs="Sylfaen"/>
          <w:b/>
          <w:bCs/>
          <w:i/>
          <w:sz w:val="20"/>
          <w:szCs w:val="20"/>
          <w:lang w:val="ka-GE"/>
        </w:rPr>
        <w:t xml:space="preserve">შენიშვნა: </w:t>
      </w:r>
      <w:r w:rsidRPr="00DE2595">
        <w:rPr>
          <w:rFonts w:ascii="Sylfaen" w:hAnsi="Sylfaen" w:cs="Sylfaen"/>
          <w:bCs/>
          <w:i/>
          <w:sz w:val="20"/>
          <w:szCs w:val="20"/>
          <w:lang w:val="ka-GE"/>
        </w:rPr>
        <w:t xml:space="preserve">ტენდერის მიმდინარეობის პროცესში განიხილება მხოლოდ </w:t>
      </w:r>
      <w:proofErr w:type="spellStart"/>
      <w:r w:rsidRPr="00DE2595">
        <w:rPr>
          <w:rFonts w:ascii="Sylfaen" w:hAnsi="Sylfaen" w:cs="Sylfaen"/>
          <w:bCs/>
          <w:i/>
          <w:sz w:val="20"/>
          <w:szCs w:val="20"/>
          <w:lang w:val="ka-GE"/>
        </w:rPr>
        <w:t>შემსყიდველის</w:t>
      </w:r>
      <w:proofErr w:type="spellEnd"/>
      <w:r w:rsidRPr="00DE2595">
        <w:rPr>
          <w:rFonts w:ascii="Sylfaen" w:hAnsi="Sylfaen" w:cs="Sylfaen"/>
          <w:bCs/>
          <w:i/>
          <w:sz w:val="20"/>
          <w:szCs w:val="20"/>
          <w:lang w:val="ka-GE"/>
        </w:rPr>
        <w:t xml:space="preserve"> მიერ </w:t>
      </w:r>
      <w:proofErr w:type="spellStart"/>
      <w:r w:rsidRPr="00DE2595">
        <w:rPr>
          <w:rFonts w:ascii="Sylfaen" w:hAnsi="Sylfaen" w:cs="Sylfaen"/>
          <w:bCs/>
          <w:i/>
          <w:sz w:val="20"/>
          <w:szCs w:val="20"/>
          <w:lang w:val="ka-GE"/>
        </w:rPr>
        <w:t>მითითბული</w:t>
      </w:r>
      <w:proofErr w:type="spellEnd"/>
      <w:r w:rsidRPr="00DE2595">
        <w:rPr>
          <w:rFonts w:ascii="Sylfaen" w:hAnsi="Sylfaen" w:cs="Sylfaen"/>
          <w:bCs/>
          <w:i/>
          <w:sz w:val="20"/>
          <w:szCs w:val="20"/>
          <w:lang w:val="ka-GE"/>
        </w:rPr>
        <w:t xml:space="preserve"> </w:t>
      </w:r>
      <w:proofErr w:type="spellStart"/>
      <w:r w:rsidRPr="00DE2595">
        <w:rPr>
          <w:rFonts w:ascii="Sylfaen" w:hAnsi="Sylfaen" w:cs="Sylfaen"/>
          <w:bCs/>
          <w:i/>
          <w:sz w:val="20"/>
          <w:szCs w:val="20"/>
          <w:lang w:val="ka-GE"/>
        </w:rPr>
        <w:t>რაოდენება</w:t>
      </w:r>
      <w:proofErr w:type="spellEnd"/>
      <w:r w:rsidRPr="00DE2595">
        <w:rPr>
          <w:rFonts w:ascii="Sylfaen" w:hAnsi="Sylfaen" w:cs="Sylfaen"/>
          <w:bCs/>
          <w:i/>
          <w:sz w:val="20"/>
          <w:szCs w:val="20"/>
          <w:lang w:val="ka-GE"/>
        </w:rPr>
        <w:t xml:space="preserve"> და პრეტენდენტის მიერ </w:t>
      </w:r>
      <w:r w:rsidRPr="00DE2595">
        <w:rPr>
          <w:rFonts w:ascii="Sylfaen" w:hAnsi="Sylfaen" w:cs="Sylfaen"/>
          <w:b/>
          <w:bCs/>
          <w:i/>
          <w:color w:val="FF0000"/>
          <w:sz w:val="20"/>
          <w:szCs w:val="20"/>
          <w:lang w:val="ka-GE"/>
        </w:rPr>
        <w:t xml:space="preserve">არ უნდა მოხდეს დაკვეთილი რაოდენობების კორექტირება.  ყურადღება მიექცეს აღწერაში მოცემული შეფუთვის რაოდენობას!!! </w:t>
      </w:r>
      <w:proofErr w:type="spellStart"/>
      <w:r w:rsidRPr="00DE2595">
        <w:rPr>
          <w:rFonts w:ascii="Sylfaen" w:hAnsi="Sylfaen" w:cs="Sylfaen"/>
          <w:b/>
          <w:bCs/>
          <w:i/>
          <w:color w:val="FF0000"/>
          <w:sz w:val="20"/>
          <w:szCs w:val="20"/>
          <w:lang w:val="ka-GE"/>
        </w:rPr>
        <w:t>განფასება</w:t>
      </w:r>
      <w:proofErr w:type="spellEnd"/>
      <w:r w:rsidRPr="00DE2595">
        <w:rPr>
          <w:rFonts w:ascii="Sylfaen" w:hAnsi="Sylfaen" w:cs="Sylfaen"/>
          <w:b/>
          <w:bCs/>
          <w:i/>
          <w:color w:val="FF0000"/>
          <w:sz w:val="20"/>
          <w:szCs w:val="20"/>
          <w:lang w:val="ka-GE"/>
        </w:rPr>
        <w:t xml:space="preserve"> უნდა მოხდეს მოთხოვნის შესაბამისად ერთეულის რაოდენობიდან გამომდინარე. </w:t>
      </w:r>
    </w:p>
    <w:p w14:paraId="11A0B6D0" w14:textId="77777777" w:rsidR="004753BC" w:rsidRPr="00DE2595" w:rsidRDefault="004753BC" w:rsidP="00DE2595">
      <w:pPr>
        <w:spacing w:after="0"/>
        <w:jc w:val="both"/>
        <w:rPr>
          <w:rFonts w:ascii="Sylfaen" w:hAnsi="Sylfaen" w:cs="Sylfaen"/>
          <w:b/>
          <w:bCs/>
          <w:i/>
          <w:sz w:val="20"/>
          <w:szCs w:val="20"/>
          <w:lang w:val="ka-GE"/>
        </w:rPr>
      </w:pPr>
    </w:p>
    <w:p w14:paraId="5D9211B8" w14:textId="77777777" w:rsidR="004753BC" w:rsidRPr="00DE2595" w:rsidRDefault="004753BC" w:rsidP="00DE2595">
      <w:pPr>
        <w:jc w:val="both"/>
        <w:rPr>
          <w:rFonts w:ascii="Sylfaen" w:hAnsi="Sylfaen"/>
          <w:i/>
          <w:color w:val="FF0000"/>
          <w:sz w:val="20"/>
          <w:szCs w:val="20"/>
          <w:lang w:val="ka-GE"/>
        </w:rPr>
      </w:pPr>
      <w:r w:rsidRPr="00DE2595">
        <w:rPr>
          <w:rFonts w:ascii="Sylfaen" w:hAnsi="Sylfaen"/>
          <w:b/>
          <w:i/>
          <w:color w:val="FF0000"/>
          <w:sz w:val="20"/>
          <w:szCs w:val="20"/>
          <w:lang w:val="ka-GE"/>
        </w:rPr>
        <w:t>შევსების დროს არ უნდა შეიცვალოს ფაილის ფორმატი(უცვლელი უნდა დარჩეს განზომილების ერთეული და რაოდენობა).</w:t>
      </w:r>
      <w:r w:rsidRPr="00DE2595">
        <w:rPr>
          <w:rFonts w:ascii="Sylfaen" w:hAnsi="Sylfaen"/>
          <w:i/>
          <w:color w:val="FF0000"/>
          <w:sz w:val="20"/>
          <w:szCs w:val="20"/>
          <w:lang w:val="ka-GE"/>
        </w:rPr>
        <w:t xml:space="preserve"> </w:t>
      </w:r>
    </w:p>
    <w:p w14:paraId="384D97C6" w14:textId="42DB2932" w:rsidR="004E0822" w:rsidRPr="00DE2595" w:rsidRDefault="004E0822" w:rsidP="00DE2595">
      <w:pPr>
        <w:jc w:val="both"/>
        <w:rPr>
          <w:rFonts w:ascii="Sylfaen" w:hAnsi="Sylfaen"/>
          <w:i/>
          <w:sz w:val="20"/>
          <w:szCs w:val="20"/>
          <w:lang w:val="ka-GE"/>
        </w:rPr>
      </w:pPr>
      <w:r w:rsidRPr="00DE2595">
        <w:rPr>
          <w:rFonts w:ascii="Sylfaen" w:hAnsi="Sylfaen"/>
          <w:i/>
          <w:sz w:val="20"/>
          <w:szCs w:val="20"/>
          <w:lang w:val="ka-GE"/>
        </w:rPr>
        <w:t>შემსყიდველი იტო</w:t>
      </w:r>
      <w:r w:rsidR="00742DC5" w:rsidRPr="00DE2595">
        <w:rPr>
          <w:rFonts w:ascii="Sylfaen" w:hAnsi="Sylfaen"/>
          <w:i/>
          <w:sz w:val="20"/>
          <w:szCs w:val="20"/>
          <w:lang w:val="ka-GE"/>
        </w:rPr>
        <w:t>ვებს უფლებას ტენდერის მიმდინარეობის</w:t>
      </w:r>
      <w:r w:rsidRPr="00DE2595">
        <w:rPr>
          <w:rFonts w:ascii="Sylfaen" w:hAnsi="Sylfaen"/>
          <w:i/>
          <w:sz w:val="20"/>
          <w:szCs w:val="20"/>
          <w:lang w:val="ka-GE"/>
        </w:rPr>
        <w:t xml:space="preserve"> დროს საჭ</w:t>
      </w:r>
      <w:r w:rsidR="00742DC5" w:rsidRPr="00DE2595">
        <w:rPr>
          <w:rFonts w:ascii="Sylfaen" w:hAnsi="Sylfaen"/>
          <w:i/>
          <w:sz w:val="20"/>
          <w:szCs w:val="20"/>
          <w:lang w:val="ka-GE"/>
        </w:rPr>
        <w:t xml:space="preserve">იროებისამებრ შეიტანოს </w:t>
      </w:r>
      <w:r w:rsidRPr="00DE2595">
        <w:rPr>
          <w:rFonts w:ascii="Sylfaen" w:hAnsi="Sylfaen"/>
          <w:i/>
          <w:sz w:val="20"/>
          <w:szCs w:val="20"/>
          <w:lang w:val="ka-GE"/>
        </w:rPr>
        <w:t xml:space="preserve"> ცვლილება დანართების მიხედვით რაოდენობასა და პოზიციებზე. </w:t>
      </w:r>
    </w:p>
    <w:p w14:paraId="296D0F38" w14:textId="77777777" w:rsidR="00892CF8" w:rsidRDefault="00892CF8" w:rsidP="00DE2595">
      <w:pPr>
        <w:jc w:val="both"/>
        <w:rPr>
          <w:rFonts w:ascii="Sylfaen" w:hAnsi="Sylfaen"/>
          <w:i/>
          <w:sz w:val="20"/>
          <w:szCs w:val="20"/>
          <w:lang w:val="ka-GE"/>
        </w:rPr>
      </w:pPr>
      <w:proofErr w:type="spellStart"/>
      <w:r w:rsidRPr="00DE2595">
        <w:rPr>
          <w:rFonts w:ascii="Sylfaen" w:hAnsi="Sylfaen"/>
          <w:i/>
          <w:sz w:val="20"/>
          <w:szCs w:val="20"/>
          <w:lang w:val="ka-GE"/>
        </w:rPr>
        <w:t>პრეტენდეტს</w:t>
      </w:r>
      <w:proofErr w:type="spellEnd"/>
      <w:r w:rsidRPr="00DE2595">
        <w:rPr>
          <w:rFonts w:ascii="Sylfaen" w:hAnsi="Sylfaen"/>
          <w:i/>
          <w:sz w:val="20"/>
          <w:szCs w:val="20"/>
          <w:lang w:val="ka-GE"/>
        </w:rPr>
        <w:t xml:space="preserve"> აქვს უფლება მონაწილეობა მიიღოს როგორც ყველა დანართის ყველა პოზიციაზე, ასევე ცალკეულ პოზიციებზე. </w:t>
      </w:r>
    </w:p>
    <w:p w14:paraId="025FCACD" w14:textId="3DBE4633" w:rsidR="00711041" w:rsidRDefault="00711041" w:rsidP="00DE2595">
      <w:pPr>
        <w:jc w:val="both"/>
        <w:rPr>
          <w:rFonts w:ascii="Sylfaen" w:hAnsi="Sylfaen"/>
          <w:i/>
          <w:color w:val="EE0000"/>
          <w:sz w:val="20"/>
          <w:szCs w:val="20"/>
          <w:lang w:val="ka-GE"/>
        </w:rPr>
      </w:pPr>
      <w:r w:rsidRPr="00711041">
        <w:rPr>
          <w:rFonts w:ascii="Sylfaen" w:hAnsi="Sylfaen"/>
          <w:i/>
          <w:color w:val="EE0000"/>
          <w:sz w:val="20"/>
          <w:szCs w:val="20"/>
          <w:lang w:val="ka-GE"/>
        </w:rPr>
        <w:t xml:space="preserve">იმ შემთხვევაში, თუ მწარმოებლის მიერ საქონლის მოწოდების ვადა ცდება საქონლის მოწოდების ბოლო ვადას, </w:t>
      </w:r>
      <w:proofErr w:type="spellStart"/>
      <w:r w:rsidRPr="00711041">
        <w:rPr>
          <w:rFonts w:ascii="Sylfaen" w:hAnsi="Sylfaen"/>
          <w:i/>
          <w:color w:val="EE0000"/>
          <w:sz w:val="20"/>
          <w:szCs w:val="20"/>
          <w:lang w:val="ka-GE"/>
        </w:rPr>
        <w:t>განფასების</w:t>
      </w:r>
      <w:proofErr w:type="spellEnd"/>
      <w:r w:rsidRPr="00711041">
        <w:rPr>
          <w:rFonts w:ascii="Sylfaen" w:hAnsi="Sylfaen"/>
          <w:i/>
          <w:color w:val="EE0000"/>
          <w:sz w:val="20"/>
          <w:szCs w:val="20"/>
          <w:lang w:val="ka-GE"/>
        </w:rPr>
        <w:t xml:space="preserve"> ფაილში მითითებული უნდა იყოს აღნიშნული </w:t>
      </w:r>
      <w:r w:rsidRPr="00711041">
        <w:rPr>
          <w:rFonts w:ascii="Sylfaen" w:hAnsi="Sylfaen"/>
          <w:b/>
          <w:bCs/>
          <w:i/>
          <w:color w:val="EE0000"/>
          <w:sz w:val="20"/>
          <w:szCs w:val="20"/>
          <w:lang w:val="ka-GE"/>
        </w:rPr>
        <w:t>საქონლის მოწოდების რეალური ვადა.</w:t>
      </w:r>
      <w:r w:rsidRPr="00711041">
        <w:rPr>
          <w:rFonts w:ascii="Sylfaen" w:hAnsi="Sylfaen"/>
          <w:i/>
          <w:color w:val="EE0000"/>
          <w:sz w:val="20"/>
          <w:szCs w:val="20"/>
          <w:lang w:val="ka-GE"/>
        </w:rPr>
        <w:t xml:space="preserve"> </w:t>
      </w:r>
    </w:p>
    <w:p w14:paraId="66073042" w14:textId="3CD34DE3" w:rsidR="00C308AA" w:rsidRPr="00711041" w:rsidRDefault="00C308AA" w:rsidP="00DE2595">
      <w:pPr>
        <w:jc w:val="both"/>
        <w:rPr>
          <w:rFonts w:ascii="Sylfaen" w:hAnsi="Sylfaen"/>
          <w:i/>
          <w:color w:val="EE0000"/>
          <w:sz w:val="20"/>
          <w:szCs w:val="20"/>
          <w:lang w:val="ka-GE"/>
        </w:rPr>
      </w:pPr>
      <w:proofErr w:type="spellStart"/>
      <w:r w:rsidRPr="00C308AA">
        <w:rPr>
          <w:rFonts w:ascii="Sylfaen" w:hAnsi="Sylfaen"/>
          <w:i/>
          <w:color w:val="EE0000"/>
          <w:sz w:val="20"/>
          <w:szCs w:val="20"/>
          <w:lang w:val="ka-GE"/>
        </w:rPr>
        <w:t>განფასება</w:t>
      </w:r>
      <w:proofErr w:type="spellEnd"/>
      <w:r w:rsidRPr="00C308AA">
        <w:rPr>
          <w:rFonts w:ascii="Sylfaen" w:hAnsi="Sylfaen"/>
          <w:i/>
          <w:color w:val="EE0000"/>
          <w:sz w:val="20"/>
          <w:szCs w:val="20"/>
          <w:lang w:val="ka-GE"/>
        </w:rPr>
        <w:t xml:space="preserve"> მოცემული უნდა იყოს არაუმეტეს მთელი რიცხვისა და ასეულის დამრგვალებით ციფრების სახით</w:t>
      </w:r>
      <w:r>
        <w:rPr>
          <w:rFonts w:ascii="Sylfaen" w:hAnsi="Sylfaen"/>
          <w:i/>
          <w:color w:val="EE0000"/>
          <w:sz w:val="20"/>
          <w:szCs w:val="20"/>
          <w:lang w:val="ka-GE"/>
        </w:rPr>
        <w:t>.</w:t>
      </w:r>
    </w:p>
    <w:p w14:paraId="24311423" w14:textId="7C4B683D" w:rsidR="00387591" w:rsidRPr="00DE2595" w:rsidRDefault="00950D10" w:rsidP="006D3191">
      <w:pPr>
        <w:spacing w:after="0"/>
        <w:jc w:val="both"/>
        <w:rPr>
          <w:rFonts w:ascii="Sylfaen" w:hAnsi="Sylfaen" w:cs="Sylfaen"/>
          <w:b/>
          <w:sz w:val="20"/>
          <w:szCs w:val="20"/>
          <w:lang w:val="ka-GE"/>
        </w:rPr>
      </w:pPr>
      <w:r w:rsidRPr="00DE2595">
        <w:rPr>
          <w:rFonts w:ascii="Sylfaen" w:hAnsi="Sylfaen" w:cs="Sylfaen"/>
          <w:b/>
          <w:sz w:val="20"/>
          <w:szCs w:val="20"/>
          <w:lang w:val="ka-GE"/>
        </w:rPr>
        <w:t>1.3</w:t>
      </w:r>
      <w:r w:rsidR="002E0E5E" w:rsidRPr="00DE2595">
        <w:rPr>
          <w:rFonts w:ascii="Sylfaen" w:hAnsi="Sylfaen" w:cs="Sylfaen"/>
          <w:b/>
          <w:sz w:val="20"/>
          <w:szCs w:val="20"/>
          <w:lang w:val="ka-GE"/>
        </w:rPr>
        <w:t xml:space="preserve"> </w:t>
      </w:r>
      <w:proofErr w:type="spellStart"/>
      <w:r w:rsidR="00D527CB" w:rsidRPr="00DE2595">
        <w:rPr>
          <w:rFonts w:ascii="Sylfaen" w:hAnsi="Sylfaen" w:cs="Sylfaen"/>
          <w:b/>
          <w:sz w:val="20"/>
          <w:szCs w:val="20"/>
          <w:lang w:val="ka-GE"/>
        </w:rPr>
        <w:t>განფასება</w:t>
      </w:r>
      <w:proofErr w:type="spellEnd"/>
      <w:r w:rsidRPr="00DE2595">
        <w:rPr>
          <w:rFonts w:ascii="Sylfaen" w:hAnsi="Sylfaen" w:cs="Sylfaen"/>
          <w:b/>
          <w:sz w:val="20"/>
          <w:szCs w:val="20"/>
          <w:lang w:val="ka-GE"/>
        </w:rPr>
        <w:t xml:space="preserve"> </w:t>
      </w:r>
    </w:p>
    <w:p w14:paraId="139683D1" w14:textId="1803D56B" w:rsidR="004A4BC7" w:rsidRDefault="00D527CB" w:rsidP="00DE2595">
      <w:pPr>
        <w:jc w:val="both"/>
        <w:rPr>
          <w:rFonts w:ascii="Sylfaen" w:hAnsi="Sylfaen" w:cs="Sylfaen"/>
          <w:b/>
          <w:color w:val="FF0000"/>
          <w:sz w:val="20"/>
          <w:szCs w:val="20"/>
          <w:u w:val="single"/>
          <w:shd w:val="clear" w:color="auto" w:fill="FFFFFF"/>
          <w:lang w:val="ka-GE"/>
        </w:rPr>
      </w:pPr>
      <w:r w:rsidRPr="00DE2595">
        <w:rPr>
          <w:rFonts w:ascii="Sylfaen" w:hAnsi="Sylfaen" w:cs="Sylfaen"/>
          <w:color w:val="222222"/>
          <w:sz w:val="20"/>
          <w:szCs w:val="20"/>
          <w:shd w:val="clear" w:color="auto" w:fill="FFFFFF"/>
          <w:lang w:val="ka-GE"/>
        </w:rPr>
        <w:t>პრეტენდენტმა</w:t>
      </w:r>
      <w:r w:rsidRPr="00DE2595">
        <w:rPr>
          <w:rFonts w:ascii="Sylfaen" w:hAnsi="Sylfaen"/>
          <w:color w:val="222222"/>
          <w:sz w:val="20"/>
          <w:szCs w:val="20"/>
          <w:shd w:val="clear" w:color="auto" w:fill="FFFFFF"/>
          <w:lang w:val="ka-GE"/>
        </w:rPr>
        <w:t xml:space="preserve"> </w:t>
      </w:r>
      <w:r w:rsidRPr="00DE2595">
        <w:rPr>
          <w:rFonts w:ascii="Sylfaen" w:hAnsi="Sylfaen" w:cs="Sylfaen"/>
          <w:color w:val="222222"/>
          <w:sz w:val="20"/>
          <w:szCs w:val="20"/>
          <w:shd w:val="clear" w:color="auto" w:fill="FFFFFF"/>
          <w:lang w:val="ka-GE"/>
        </w:rPr>
        <w:t>უნდა</w:t>
      </w:r>
      <w:r w:rsidRPr="00DE2595">
        <w:rPr>
          <w:rFonts w:ascii="Sylfaen" w:hAnsi="Sylfaen"/>
          <w:color w:val="222222"/>
          <w:sz w:val="20"/>
          <w:szCs w:val="20"/>
          <w:shd w:val="clear" w:color="auto" w:fill="FFFFFF"/>
          <w:lang w:val="ka-GE"/>
        </w:rPr>
        <w:t xml:space="preserve"> </w:t>
      </w:r>
      <w:r w:rsidRPr="00DE2595">
        <w:rPr>
          <w:rFonts w:ascii="Sylfaen" w:hAnsi="Sylfaen" w:cs="Sylfaen"/>
          <w:color w:val="222222"/>
          <w:sz w:val="20"/>
          <w:szCs w:val="20"/>
          <w:shd w:val="clear" w:color="auto" w:fill="FFFFFF"/>
          <w:lang w:val="ka-GE"/>
        </w:rPr>
        <w:t>წარმოადგინოს</w:t>
      </w:r>
      <w:r w:rsidRPr="00DE2595">
        <w:rPr>
          <w:rFonts w:ascii="Sylfaen" w:hAnsi="Sylfaen"/>
          <w:color w:val="222222"/>
          <w:sz w:val="20"/>
          <w:szCs w:val="20"/>
          <w:shd w:val="clear" w:color="auto" w:fill="FFFFFF"/>
          <w:lang w:val="ka-GE"/>
        </w:rPr>
        <w:t xml:space="preserve"> </w:t>
      </w:r>
      <w:proofErr w:type="spellStart"/>
      <w:r w:rsidRPr="00DE2595">
        <w:rPr>
          <w:rFonts w:ascii="Sylfaen" w:hAnsi="Sylfaen" w:cs="Sylfaen"/>
          <w:color w:val="222222"/>
          <w:sz w:val="20"/>
          <w:szCs w:val="20"/>
          <w:shd w:val="clear" w:color="auto" w:fill="FFFFFF"/>
          <w:lang w:val="ka-GE"/>
        </w:rPr>
        <w:t>განფასება</w:t>
      </w:r>
      <w:proofErr w:type="spellEnd"/>
      <w:r w:rsidR="00CD295B" w:rsidRPr="00DE2595">
        <w:rPr>
          <w:rFonts w:ascii="Sylfaen" w:hAnsi="Sylfaen" w:cs="Sylfaen"/>
          <w:color w:val="222222"/>
          <w:sz w:val="20"/>
          <w:szCs w:val="20"/>
          <w:shd w:val="clear" w:color="auto" w:fill="FFFFFF"/>
          <w:lang w:val="ka-GE"/>
        </w:rPr>
        <w:t xml:space="preserve"> </w:t>
      </w:r>
      <w:r w:rsidR="00046A90" w:rsidRPr="00DE2595">
        <w:rPr>
          <w:rFonts w:ascii="Sylfaen" w:hAnsi="Sylfaen" w:cs="Sylfaen"/>
          <w:color w:val="222222"/>
          <w:sz w:val="20"/>
          <w:szCs w:val="20"/>
          <w:shd w:val="clear" w:color="auto" w:fill="FFFFFF"/>
          <w:lang w:val="ka-GE"/>
        </w:rPr>
        <w:t>დანართ</w:t>
      </w:r>
      <w:r w:rsidR="00386E66" w:rsidRPr="00DE2595">
        <w:rPr>
          <w:rFonts w:ascii="Sylfaen" w:hAnsi="Sylfaen" w:cs="Sylfaen"/>
          <w:color w:val="222222"/>
          <w:sz w:val="20"/>
          <w:szCs w:val="20"/>
          <w:shd w:val="clear" w:color="auto" w:fill="FFFFFF"/>
          <w:lang w:val="ka-GE"/>
        </w:rPr>
        <w:t>ის</w:t>
      </w:r>
      <w:r w:rsidR="00742DC5" w:rsidRPr="00DE2595">
        <w:rPr>
          <w:rFonts w:ascii="Sylfaen" w:hAnsi="Sylfaen" w:cs="Sylfaen"/>
          <w:color w:val="222222"/>
          <w:sz w:val="20"/>
          <w:szCs w:val="20"/>
          <w:shd w:val="clear" w:color="auto" w:fill="FFFFFF"/>
          <w:lang w:val="ka-GE"/>
        </w:rPr>
        <w:t xml:space="preserve"> მიხედვით </w:t>
      </w:r>
      <w:r w:rsidR="00386E66" w:rsidRPr="00DE2595">
        <w:rPr>
          <w:rFonts w:ascii="Sylfaen" w:hAnsi="Sylfaen" w:cs="Sylfaen"/>
          <w:color w:val="222222"/>
          <w:sz w:val="20"/>
          <w:szCs w:val="20"/>
          <w:shd w:val="clear" w:color="auto" w:fill="FFFFFF"/>
          <w:lang w:val="ka-GE"/>
        </w:rPr>
        <w:t xml:space="preserve"> </w:t>
      </w:r>
      <w:r w:rsidR="00C308AA" w:rsidRPr="00DE2595">
        <w:rPr>
          <w:rFonts w:ascii="Sylfaen" w:hAnsi="Sylfaen" w:cs="Sylfaen"/>
          <w:sz w:val="20"/>
          <w:szCs w:val="20"/>
          <w:lang w:val="ka-GE"/>
        </w:rPr>
        <w:t xml:space="preserve">(დანართი N1- ქიმიური რეაქტივები, </w:t>
      </w:r>
      <w:r w:rsidR="00C308AA">
        <w:rPr>
          <w:rFonts w:ascii="Sylfaen" w:hAnsi="Sylfaen" w:cs="Sylfaen"/>
          <w:sz w:val="20"/>
          <w:szCs w:val="20"/>
          <w:lang w:val="ka-GE"/>
        </w:rPr>
        <w:t xml:space="preserve">დანართი N2 - </w:t>
      </w:r>
      <w:r w:rsidR="00C308AA" w:rsidRPr="00DE2595">
        <w:rPr>
          <w:rFonts w:ascii="Sylfaen" w:hAnsi="Sylfaen" w:cs="Sylfaen"/>
          <w:sz w:val="20"/>
          <w:szCs w:val="20"/>
          <w:lang w:val="ka-GE"/>
        </w:rPr>
        <w:t xml:space="preserve">დამხმარე მოწყობილობები, </w:t>
      </w:r>
      <w:r w:rsidR="00C308AA">
        <w:rPr>
          <w:rFonts w:ascii="Sylfaen" w:hAnsi="Sylfaen" w:cs="Sylfaen"/>
          <w:sz w:val="20"/>
          <w:szCs w:val="20"/>
          <w:lang w:val="ka-GE"/>
        </w:rPr>
        <w:t xml:space="preserve">დანართი N3 - </w:t>
      </w:r>
      <w:r w:rsidR="00C308AA" w:rsidRPr="00DE2595">
        <w:rPr>
          <w:rFonts w:ascii="Sylfaen" w:hAnsi="Sylfaen" w:cs="Sylfaen"/>
          <w:sz w:val="20"/>
          <w:szCs w:val="20"/>
          <w:lang w:val="ka-GE"/>
        </w:rPr>
        <w:t xml:space="preserve">სახარჯი მასალა;  </w:t>
      </w:r>
      <w:r w:rsidR="00C308AA">
        <w:rPr>
          <w:rFonts w:ascii="Sylfaen" w:hAnsi="Sylfaen" w:cs="Sylfaen"/>
          <w:sz w:val="20"/>
          <w:szCs w:val="20"/>
          <w:lang w:val="ka-GE"/>
        </w:rPr>
        <w:t xml:space="preserve">დანართი N4 - </w:t>
      </w:r>
      <w:r w:rsidR="00C308AA" w:rsidRPr="00DE2595">
        <w:rPr>
          <w:rFonts w:ascii="Sylfaen" w:hAnsi="Sylfaen" w:cs="Sylfaen"/>
          <w:sz w:val="20"/>
          <w:szCs w:val="20"/>
          <w:lang w:val="ka-GE"/>
        </w:rPr>
        <w:t>ჭურჭელი)</w:t>
      </w:r>
      <w:r w:rsidR="00C308AA">
        <w:rPr>
          <w:rFonts w:ascii="Sylfaen" w:hAnsi="Sylfaen" w:cs="Sylfaen"/>
          <w:sz w:val="20"/>
          <w:szCs w:val="20"/>
          <w:lang w:val="ka-GE"/>
        </w:rPr>
        <w:t xml:space="preserve">, </w:t>
      </w:r>
      <w:r w:rsidR="008767C9" w:rsidRPr="00DE2595">
        <w:rPr>
          <w:rFonts w:ascii="Sylfaen" w:hAnsi="Sylfaen" w:cs="Sylfaen"/>
          <w:color w:val="222222"/>
          <w:sz w:val="20"/>
          <w:szCs w:val="20"/>
          <w:shd w:val="clear" w:color="auto" w:fill="FFFFFF"/>
          <w:lang w:val="ka-GE"/>
        </w:rPr>
        <w:t>როგორც PDF ფორმატში, ასევე</w:t>
      </w:r>
      <w:r w:rsidR="004A4BC7" w:rsidRPr="00DE2595">
        <w:rPr>
          <w:rFonts w:ascii="Sylfaen" w:hAnsi="Sylfaen" w:cs="Sylfaen"/>
          <w:color w:val="222222"/>
          <w:sz w:val="20"/>
          <w:szCs w:val="20"/>
          <w:shd w:val="clear" w:color="auto" w:fill="FFFFFF"/>
          <w:lang w:val="ka-GE"/>
        </w:rPr>
        <w:t xml:space="preserve"> </w:t>
      </w:r>
      <w:proofErr w:type="spellStart"/>
      <w:r w:rsidR="004A4BC7" w:rsidRPr="00DE2595">
        <w:rPr>
          <w:rFonts w:ascii="Sylfaen" w:hAnsi="Sylfaen" w:cs="Sylfaen"/>
          <w:b/>
          <w:color w:val="FF0000"/>
          <w:sz w:val="20"/>
          <w:szCs w:val="20"/>
          <w:u w:val="single"/>
          <w:shd w:val="clear" w:color="auto" w:fill="FFFFFF"/>
          <w:lang w:val="ka-GE"/>
        </w:rPr>
        <w:t>ექსელის</w:t>
      </w:r>
      <w:proofErr w:type="spellEnd"/>
      <w:r w:rsidR="004A4BC7" w:rsidRPr="00DE2595">
        <w:rPr>
          <w:rFonts w:ascii="Sylfaen" w:hAnsi="Sylfaen" w:cs="Sylfaen"/>
          <w:b/>
          <w:color w:val="FF0000"/>
          <w:sz w:val="20"/>
          <w:szCs w:val="20"/>
          <w:u w:val="single"/>
          <w:shd w:val="clear" w:color="auto" w:fill="FFFFFF"/>
          <w:lang w:val="ka-GE"/>
        </w:rPr>
        <w:t xml:space="preserve"> ფორმატში.</w:t>
      </w:r>
    </w:p>
    <w:p w14:paraId="5AAAF0F3" w14:textId="1089D62F" w:rsidR="00FD0815" w:rsidRPr="00DE2595" w:rsidRDefault="00056A31" w:rsidP="006D3191">
      <w:pPr>
        <w:spacing w:after="0"/>
        <w:jc w:val="both"/>
        <w:rPr>
          <w:rFonts w:ascii="Sylfaen" w:hAnsi="Sylfaen"/>
          <w:b/>
          <w:sz w:val="20"/>
          <w:szCs w:val="20"/>
          <w:lang w:val="ka-GE"/>
        </w:rPr>
      </w:pPr>
      <w:r w:rsidRPr="00DE2595">
        <w:rPr>
          <w:rFonts w:ascii="Sylfaen" w:hAnsi="Sylfaen" w:cs="Sylfaen"/>
          <w:b/>
          <w:sz w:val="20"/>
          <w:szCs w:val="20"/>
          <w:lang w:val="ka-GE"/>
        </w:rPr>
        <w:lastRenderedPageBreak/>
        <w:t>1</w:t>
      </w:r>
      <w:r w:rsidR="00AE59A7" w:rsidRPr="00DE2595">
        <w:rPr>
          <w:rFonts w:ascii="Sylfaen" w:hAnsi="Sylfaen" w:cs="Sylfaen"/>
          <w:b/>
          <w:sz w:val="20"/>
          <w:szCs w:val="20"/>
          <w:lang w:val="ka-GE"/>
        </w:rPr>
        <w:t>.4</w:t>
      </w:r>
      <w:r w:rsidR="00931A9A" w:rsidRPr="00DE2595">
        <w:rPr>
          <w:rFonts w:ascii="Sylfaen" w:hAnsi="Sylfaen" w:cs="Sylfaen"/>
          <w:b/>
          <w:sz w:val="20"/>
          <w:szCs w:val="20"/>
          <w:lang w:val="ka-GE"/>
        </w:rPr>
        <w:t xml:space="preserve"> </w:t>
      </w:r>
      <w:r w:rsidR="00B04164" w:rsidRPr="00DE2595">
        <w:rPr>
          <w:rFonts w:ascii="Sylfaen" w:hAnsi="Sylfaen"/>
          <w:b/>
          <w:sz w:val="20"/>
          <w:szCs w:val="20"/>
          <w:lang w:val="ka-GE"/>
        </w:rPr>
        <w:t>საქონლის მიწოდების/მომსახურების გაწევის/სამუშაოს შესრულების ფორმა და ადგილი</w:t>
      </w:r>
    </w:p>
    <w:p w14:paraId="295BF735" w14:textId="3F7FE773" w:rsidR="00564625" w:rsidRPr="00DE2595" w:rsidRDefault="008767C9" w:rsidP="00C308AA">
      <w:pPr>
        <w:spacing w:after="0"/>
        <w:jc w:val="both"/>
        <w:rPr>
          <w:rFonts w:ascii="Sylfaen" w:hAnsi="Sylfaen" w:cs="Sylfaen"/>
          <w:b/>
          <w:sz w:val="20"/>
          <w:szCs w:val="20"/>
          <w:u w:val="single"/>
          <w:lang w:val="ka-GE"/>
        </w:rPr>
      </w:pPr>
      <w:r w:rsidRPr="00DE2595">
        <w:rPr>
          <w:rFonts w:ascii="Sylfaen" w:hAnsi="Sylfaen" w:cs="Sylfaen"/>
          <w:sz w:val="20"/>
          <w:szCs w:val="20"/>
          <w:lang w:val="ka-GE"/>
        </w:rPr>
        <w:t>საქონლი</w:t>
      </w:r>
      <w:r w:rsidR="00685C9F" w:rsidRPr="00DE2595">
        <w:rPr>
          <w:rFonts w:ascii="Sylfaen" w:hAnsi="Sylfaen" w:cs="Sylfaen"/>
          <w:sz w:val="20"/>
          <w:szCs w:val="20"/>
          <w:lang w:val="ka-GE"/>
        </w:rPr>
        <w:t>ს მოწოდება უნდა განხორციელდეს</w:t>
      </w:r>
      <w:r w:rsidR="00386E66" w:rsidRPr="00DE2595">
        <w:rPr>
          <w:rFonts w:ascii="Sylfaen" w:hAnsi="Sylfaen" w:cs="Sylfaen"/>
          <w:sz w:val="20"/>
          <w:szCs w:val="20"/>
          <w:lang w:val="ka-GE"/>
        </w:rPr>
        <w:t>,</w:t>
      </w:r>
      <w:r w:rsidR="00564625" w:rsidRPr="00DE2595">
        <w:rPr>
          <w:rFonts w:ascii="Sylfaen" w:hAnsi="Sylfaen" w:cs="Sylfaen"/>
          <w:sz w:val="20"/>
          <w:szCs w:val="20"/>
          <w:lang w:val="ka-GE"/>
        </w:rPr>
        <w:t xml:space="preserve"> წინასწარი შეთანხმებით</w:t>
      </w:r>
      <w:r w:rsidR="00386E66" w:rsidRPr="00DE2595">
        <w:rPr>
          <w:rFonts w:ascii="Sylfaen" w:hAnsi="Sylfaen" w:cs="Sylfaen"/>
          <w:sz w:val="20"/>
          <w:szCs w:val="20"/>
          <w:lang w:val="ka-GE"/>
        </w:rPr>
        <w:t>,</w:t>
      </w:r>
      <w:r w:rsidR="00564625" w:rsidRPr="00DE2595">
        <w:rPr>
          <w:rFonts w:ascii="Sylfaen" w:hAnsi="Sylfaen" w:cs="Sylfaen"/>
          <w:sz w:val="20"/>
          <w:szCs w:val="20"/>
          <w:lang w:val="ka-GE"/>
        </w:rPr>
        <w:t xml:space="preserve"> არაუგვიანეს </w:t>
      </w:r>
      <w:proofErr w:type="spellStart"/>
      <w:r w:rsidR="00564625" w:rsidRPr="00DE2595">
        <w:rPr>
          <w:rFonts w:ascii="Sylfaen" w:hAnsi="Sylfaen" w:cs="Sylfaen"/>
          <w:b/>
          <w:sz w:val="20"/>
          <w:szCs w:val="20"/>
          <w:lang w:val="ka-GE"/>
        </w:rPr>
        <w:t>ა.წ</w:t>
      </w:r>
      <w:proofErr w:type="spellEnd"/>
      <w:r w:rsidR="00564625" w:rsidRPr="00DE2595">
        <w:rPr>
          <w:rFonts w:ascii="Sylfaen" w:hAnsi="Sylfaen" w:cs="Sylfaen"/>
          <w:b/>
          <w:sz w:val="20"/>
          <w:szCs w:val="20"/>
          <w:lang w:val="ka-GE"/>
        </w:rPr>
        <w:t xml:space="preserve">. </w:t>
      </w:r>
      <w:r w:rsidR="009C214D" w:rsidRPr="00DE2595">
        <w:rPr>
          <w:rFonts w:ascii="Sylfaen" w:hAnsi="Sylfaen" w:cs="Sylfaen"/>
          <w:b/>
          <w:sz w:val="20"/>
          <w:szCs w:val="20"/>
          <w:lang w:val="ka-GE"/>
        </w:rPr>
        <w:t xml:space="preserve">31 </w:t>
      </w:r>
      <w:r w:rsidR="00DE2595" w:rsidRPr="00DE2595">
        <w:rPr>
          <w:rFonts w:ascii="Sylfaen" w:hAnsi="Sylfaen" w:cs="Sylfaen"/>
          <w:b/>
          <w:sz w:val="20"/>
          <w:szCs w:val="20"/>
          <w:lang w:val="ka-GE"/>
        </w:rPr>
        <w:t xml:space="preserve">აგვისტოსი, </w:t>
      </w:r>
      <w:r w:rsidR="00386E66" w:rsidRPr="00DE2595">
        <w:rPr>
          <w:rFonts w:ascii="Sylfaen" w:hAnsi="Sylfaen" w:cs="Sylfaen"/>
          <w:sz w:val="20"/>
          <w:szCs w:val="20"/>
          <w:lang w:val="ka-GE"/>
        </w:rPr>
        <w:t xml:space="preserve"> მისამართზე: ქ. თბილისი, </w:t>
      </w:r>
      <w:r w:rsidR="008F0953" w:rsidRPr="00DE2595">
        <w:rPr>
          <w:rFonts w:ascii="Sylfaen" w:hAnsi="Sylfaen" w:cs="Sylfaen"/>
          <w:sz w:val="20"/>
          <w:szCs w:val="20"/>
          <w:lang w:val="ka-GE"/>
        </w:rPr>
        <w:t xml:space="preserve">გარდაბანი, ყოფილი თბილსრესის მიმდებარე ტერიტორია. </w:t>
      </w:r>
    </w:p>
    <w:p w14:paraId="5C93B2EF" w14:textId="77777777" w:rsidR="00E711C6" w:rsidRPr="00DE2595" w:rsidRDefault="00E711C6" w:rsidP="00DE2595">
      <w:pPr>
        <w:spacing w:after="0"/>
        <w:jc w:val="both"/>
        <w:rPr>
          <w:rFonts w:ascii="Sylfaen" w:hAnsi="Sylfaen" w:cs="Sylfaen"/>
          <w:sz w:val="20"/>
          <w:szCs w:val="20"/>
          <w:lang w:val="ka-GE"/>
        </w:rPr>
      </w:pPr>
    </w:p>
    <w:p w14:paraId="279FBE52" w14:textId="77687DDB" w:rsidR="00C86727" w:rsidRPr="00DE2595" w:rsidRDefault="008D1A80" w:rsidP="00DE2595">
      <w:pPr>
        <w:spacing w:after="0"/>
        <w:jc w:val="both"/>
        <w:rPr>
          <w:rFonts w:ascii="Sylfaen" w:hAnsi="Sylfaen" w:cs="Sylfaen"/>
          <w:b/>
          <w:sz w:val="20"/>
          <w:szCs w:val="20"/>
          <w:lang w:val="ka-GE"/>
        </w:rPr>
      </w:pPr>
      <w:r w:rsidRPr="00DE2595">
        <w:rPr>
          <w:rFonts w:ascii="Sylfaen" w:hAnsi="Sylfaen" w:cs="Sylfaen"/>
          <w:b/>
          <w:sz w:val="20"/>
          <w:szCs w:val="20"/>
          <w:lang w:val="ka-GE"/>
        </w:rPr>
        <w:t>1.5</w:t>
      </w:r>
      <w:r w:rsidR="00E711C6" w:rsidRPr="00DE2595">
        <w:rPr>
          <w:rFonts w:ascii="Sylfaen" w:hAnsi="Sylfaen" w:cs="Sylfaen"/>
          <w:sz w:val="20"/>
          <w:szCs w:val="20"/>
          <w:lang w:val="ka-GE"/>
        </w:rPr>
        <w:t xml:space="preserve"> </w:t>
      </w:r>
      <w:r w:rsidR="00000015" w:rsidRPr="00DE2595">
        <w:rPr>
          <w:rFonts w:ascii="Sylfaen" w:hAnsi="Sylfaen" w:cs="Sylfaen"/>
          <w:b/>
          <w:sz w:val="20"/>
          <w:szCs w:val="20"/>
          <w:lang w:val="ka-GE"/>
        </w:rPr>
        <w:t>ანგარიშსწორების</w:t>
      </w:r>
      <w:r w:rsidR="00000015" w:rsidRPr="00DE2595">
        <w:rPr>
          <w:rFonts w:ascii="Sylfaen" w:hAnsi="Sylfaen"/>
          <w:b/>
          <w:sz w:val="20"/>
          <w:szCs w:val="20"/>
          <w:lang w:val="ka-GE"/>
        </w:rPr>
        <w:t xml:space="preserve"> </w:t>
      </w:r>
      <w:r w:rsidR="00000015" w:rsidRPr="00DE2595">
        <w:rPr>
          <w:rFonts w:ascii="Sylfaen" w:hAnsi="Sylfaen" w:cs="Sylfaen"/>
          <w:b/>
          <w:sz w:val="20"/>
          <w:szCs w:val="20"/>
          <w:lang w:val="ka-GE"/>
        </w:rPr>
        <w:t>პირობები</w:t>
      </w:r>
    </w:p>
    <w:p w14:paraId="57484F93" w14:textId="096CE451" w:rsidR="00000015" w:rsidRPr="00DE2595" w:rsidRDefault="00000015" w:rsidP="00DE2595">
      <w:pPr>
        <w:pStyle w:val="ListParagraph"/>
        <w:spacing w:after="0"/>
        <w:ind w:left="0"/>
        <w:jc w:val="both"/>
        <w:rPr>
          <w:rFonts w:ascii="Sylfaen" w:hAnsi="Sylfaen"/>
          <w:sz w:val="20"/>
          <w:szCs w:val="20"/>
          <w:lang w:val="ka-GE"/>
        </w:rPr>
      </w:pPr>
      <w:r w:rsidRPr="00DE2595">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w:t>
      </w:r>
      <w:r w:rsidR="003F47C3" w:rsidRPr="00DE2595">
        <w:rPr>
          <w:rFonts w:ascii="Sylfaen" w:hAnsi="Sylfaen"/>
          <w:sz w:val="20"/>
          <w:szCs w:val="20"/>
          <w:lang w:val="ka-GE"/>
        </w:rPr>
        <w:t>მომსახურების მიღებიდან</w:t>
      </w:r>
      <w:r w:rsidR="00C86727" w:rsidRPr="00DE2595">
        <w:rPr>
          <w:rFonts w:ascii="Sylfaen" w:hAnsi="Sylfaen"/>
          <w:sz w:val="20"/>
          <w:szCs w:val="20"/>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Pr="00DE2595" w:rsidRDefault="00564625" w:rsidP="00DE2595">
      <w:pPr>
        <w:pStyle w:val="ListParagraph"/>
        <w:spacing w:after="0"/>
        <w:ind w:left="0"/>
        <w:jc w:val="both"/>
        <w:rPr>
          <w:rFonts w:ascii="Sylfaen" w:hAnsi="Sylfaen"/>
          <w:b/>
          <w:i/>
          <w:sz w:val="20"/>
          <w:szCs w:val="20"/>
          <w:lang w:val="ka-GE"/>
        </w:rPr>
      </w:pPr>
    </w:p>
    <w:p w14:paraId="2AA8D939" w14:textId="644F07D1" w:rsidR="00564625" w:rsidRDefault="00564625" w:rsidP="00DE2595">
      <w:pPr>
        <w:pStyle w:val="ListParagraph"/>
        <w:spacing w:after="0"/>
        <w:ind w:left="0"/>
        <w:jc w:val="both"/>
        <w:rPr>
          <w:rFonts w:ascii="Sylfaen" w:hAnsi="Sylfaen"/>
          <w:sz w:val="20"/>
          <w:szCs w:val="20"/>
          <w:lang w:val="ka-GE"/>
        </w:rPr>
      </w:pPr>
      <w:r w:rsidRPr="00DE2595">
        <w:rPr>
          <w:rFonts w:ascii="Sylfaen" w:hAnsi="Sylfaen"/>
          <w:b/>
          <w:i/>
          <w:sz w:val="20"/>
          <w:szCs w:val="20"/>
          <w:lang w:val="ka-GE"/>
        </w:rPr>
        <w:t>შენიშვნა:</w:t>
      </w:r>
      <w:r w:rsidRPr="00DE2595">
        <w:rPr>
          <w:rFonts w:ascii="Sylfaen" w:hAnsi="Sylfaen"/>
          <w:sz w:val="20"/>
          <w:szCs w:val="20"/>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sidRPr="00DE2595">
        <w:rPr>
          <w:rFonts w:ascii="Sylfaen" w:hAnsi="Sylfaen"/>
          <w:sz w:val="20"/>
          <w:szCs w:val="20"/>
          <w:lang w:val="ka-GE"/>
        </w:rPr>
        <w:t>საფუძველზე</w:t>
      </w:r>
      <w:r w:rsidRPr="00DE2595">
        <w:rPr>
          <w:rFonts w:ascii="Sylfaen" w:hAnsi="Sylfaen"/>
          <w:sz w:val="20"/>
          <w:szCs w:val="20"/>
          <w:lang w:val="ka-GE"/>
        </w:rPr>
        <w:t xml:space="preserve"> არაუმეტეს</w:t>
      </w:r>
      <w:r w:rsidR="009A2E6F" w:rsidRPr="00DE2595">
        <w:rPr>
          <w:rFonts w:ascii="Sylfaen" w:hAnsi="Sylfaen"/>
          <w:sz w:val="20"/>
          <w:szCs w:val="20"/>
          <w:lang w:val="ka-GE"/>
        </w:rPr>
        <w:t xml:space="preserve"> მთლიანი </w:t>
      </w:r>
      <w:proofErr w:type="spellStart"/>
      <w:r w:rsidR="009A2E6F" w:rsidRPr="00DE2595">
        <w:rPr>
          <w:rFonts w:ascii="Sylfaen" w:hAnsi="Sylfaen"/>
          <w:sz w:val="20"/>
          <w:szCs w:val="20"/>
          <w:lang w:val="ka-GE"/>
        </w:rPr>
        <w:t>საკონტრაქტო</w:t>
      </w:r>
      <w:proofErr w:type="spellEnd"/>
      <w:r w:rsidR="009A2E6F" w:rsidRPr="00DE2595">
        <w:rPr>
          <w:rFonts w:ascii="Sylfaen" w:hAnsi="Sylfaen"/>
          <w:sz w:val="20"/>
          <w:szCs w:val="20"/>
          <w:lang w:val="ka-GE"/>
        </w:rPr>
        <w:t xml:space="preserve"> ღირებულების</w:t>
      </w:r>
      <w:r w:rsidRPr="00DE2595">
        <w:rPr>
          <w:rFonts w:ascii="Sylfaen" w:hAnsi="Sylfaen"/>
          <w:sz w:val="20"/>
          <w:szCs w:val="20"/>
          <w:lang w:val="ka-GE"/>
        </w:rPr>
        <w:t xml:space="preserve"> </w:t>
      </w:r>
      <w:r w:rsidR="009C214D" w:rsidRPr="00DE2595">
        <w:rPr>
          <w:rFonts w:ascii="Sylfaen" w:hAnsi="Sylfaen"/>
          <w:sz w:val="20"/>
          <w:szCs w:val="20"/>
          <w:lang w:val="ka-GE"/>
        </w:rPr>
        <w:t xml:space="preserve">25 </w:t>
      </w:r>
      <w:r w:rsidRPr="00DE2595">
        <w:rPr>
          <w:rFonts w:ascii="Sylfaen" w:hAnsi="Sylfaen"/>
          <w:sz w:val="20"/>
          <w:szCs w:val="20"/>
          <w:lang w:val="ka-GE"/>
        </w:rPr>
        <w:t xml:space="preserve">%-სა. </w:t>
      </w:r>
    </w:p>
    <w:p w14:paraId="16CB2CC0" w14:textId="77777777" w:rsidR="006D3191" w:rsidRPr="00DE2595" w:rsidRDefault="006D3191" w:rsidP="00DE2595">
      <w:pPr>
        <w:pStyle w:val="ListParagraph"/>
        <w:spacing w:after="0"/>
        <w:ind w:left="0"/>
        <w:jc w:val="both"/>
        <w:rPr>
          <w:rFonts w:ascii="Sylfaen" w:hAnsi="Sylfaen"/>
          <w:b/>
          <w:sz w:val="20"/>
          <w:szCs w:val="20"/>
          <w:lang w:val="ka-GE"/>
        </w:rPr>
      </w:pPr>
    </w:p>
    <w:p w14:paraId="797FB3DD" w14:textId="243ED923" w:rsidR="008D04C5" w:rsidRPr="00DE2595" w:rsidRDefault="008D04C5" w:rsidP="00DE2595">
      <w:pPr>
        <w:pStyle w:val="ListParagraph"/>
        <w:numPr>
          <w:ilvl w:val="1"/>
          <w:numId w:val="42"/>
        </w:numPr>
        <w:spacing w:before="240" w:after="160"/>
        <w:jc w:val="both"/>
        <w:rPr>
          <w:rFonts w:ascii="Sylfaen" w:hAnsi="Sylfaen"/>
          <w:b/>
          <w:sz w:val="20"/>
          <w:szCs w:val="20"/>
          <w:lang w:val="ka-GE"/>
        </w:rPr>
      </w:pPr>
      <w:r w:rsidRPr="00DE2595">
        <w:rPr>
          <w:rFonts w:ascii="Sylfaen" w:hAnsi="Sylfaen"/>
          <w:b/>
          <w:sz w:val="20"/>
          <w:szCs w:val="20"/>
          <w:lang w:val="ka-GE"/>
        </w:rPr>
        <w:t xml:space="preserve">პრეტენდენტის მიერ ელექტრონულ ტენდერში </w:t>
      </w:r>
      <w:proofErr w:type="spellStart"/>
      <w:r w:rsidRPr="00DE2595">
        <w:rPr>
          <w:rFonts w:ascii="Sylfaen" w:hAnsi="Sylfaen"/>
          <w:b/>
          <w:sz w:val="20"/>
          <w:szCs w:val="20"/>
          <w:lang w:val="ka-GE"/>
        </w:rPr>
        <w:t>ასატვირთი</w:t>
      </w:r>
      <w:proofErr w:type="spellEnd"/>
      <w:r w:rsidRPr="00DE2595">
        <w:rPr>
          <w:rFonts w:ascii="Sylfaen" w:hAnsi="Sylfaen"/>
          <w:b/>
          <w:sz w:val="20"/>
          <w:szCs w:val="20"/>
          <w:lang w:val="ka-GE"/>
        </w:rPr>
        <w:t>/წარმოსადგენი მონაცემები:</w:t>
      </w:r>
    </w:p>
    <w:p w14:paraId="52B07E0D" w14:textId="59C24219" w:rsidR="00302F96" w:rsidRPr="00DE2595" w:rsidRDefault="00685C9F" w:rsidP="00DE2595">
      <w:pPr>
        <w:pStyle w:val="ListParagraph"/>
        <w:spacing w:before="240" w:after="160"/>
        <w:ind w:left="0"/>
        <w:jc w:val="both"/>
        <w:rPr>
          <w:rFonts w:ascii="Sylfaen" w:hAnsi="Sylfaen"/>
          <w:sz w:val="20"/>
          <w:szCs w:val="20"/>
          <w:lang w:val="ka-GE"/>
        </w:rPr>
      </w:pPr>
      <w:r w:rsidRPr="00DE2595">
        <w:rPr>
          <w:rFonts w:ascii="Sylfaen" w:hAnsi="Sylfaen"/>
          <w:sz w:val="20"/>
          <w:szCs w:val="20"/>
          <w:lang w:val="ka-GE"/>
        </w:rPr>
        <w:t>1.</w:t>
      </w:r>
      <w:r w:rsidR="00046A90" w:rsidRPr="00DE2595">
        <w:rPr>
          <w:rFonts w:ascii="Sylfaen" w:hAnsi="Sylfaen"/>
          <w:sz w:val="20"/>
          <w:szCs w:val="20"/>
          <w:lang w:val="ka-GE"/>
        </w:rPr>
        <w:t xml:space="preserve"> </w:t>
      </w:r>
      <w:r w:rsidR="00E824A6" w:rsidRPr="00DE2595">
        <w:rPr>
          <w:rFonts w:ascii="Sylfaen" w:hAnsi="Sylfaen"/>
          <w:sz w:val="20"/>
          <w:szCs w:val="20"/>
          <w:lang w:val="ka-GE"/>
        </w:rPr>
        <w:t xml:space="preserve">ფასების ცხრილი </w:t>
      </w:r>
      <w:r w:rsidR="006E18F1" w:rsidRPr="00DE2595">
        <w:rPr>
          <w:rFonts w:ascii="Sylfaen" w:hAnsi="Sylfaen" w:cs="Sylfaen"/>
          <w:sz w:val="20"/>
          <w:szCs w:val="20"/>
          <w:lang w:val="ka-GE"/>
        </w:rPr>
        <w:t xml:space="preserve">(დანართი N1- ქიმიური რეაქტივები, </w:t>
      </w:r>
      <w:r w:rsidR="006E18F1">
        <w:rPr>
          <w:rFonts w:ascii="Sylfaen" w:hAnsi="Sylfaen" w:cs="Sylfaen"/>
          <w:sz w:val="20"/>
          <w:szCs w:val="20"/>
          <w:lang w:val="ka-GE"/>
        </w:rPr>
        <w:t xml:space="preserve">დანართი N2 - </w:t>
      </w:r>
      <w:r w:rsidR="006E18F1" w:rsidRPr="00DE2595">
        <w:rPr>
          <w:rFonts w:ascii="Sylfaen" w:hAnsi="Sylfaen" w:cs="Sylfaen"/>
          <w:sz w:val="20"/>
          <w:szCs w:val="20"/>
          <w:lang w:val="ka-GE"/>
        </w:rPr>
        <w:t xml:space="preserve">დამხმარე მოწყობილობები, </w:t>
      </w:r>
      <w:r w:rsidR="006E18F1">
        <w:rPr>
          <w:rFonts w:ascii="Sylfaen" w:hAnsi="Sylfaen" w:cs="Sylfaen"/>
          <w:sz w:val="20"/>
          <w:szCs w:val="20"/>
          <w:lang w:val="ka-GE"/>
        </w:rPr>
        <w:t xml:space="preserve">დანართი N3 - </w:t>
      </w:r>
      <w:r w:rsidR="006E18F1" w:rsidRPr="00DE2595">
        <w:rPr>
          <w:rFonts w:ascii="Sylfaen" w:hAnsi="Sylfaen" w:cs="Sylfaen"/>
          <w:sz w:val="20"/>
          <w:szCs w:val="20"/>
          <w:lang w:val="ka-GE"/>
        </w:rPr>
        <w:t xml:space="preserve">სახარჯი მასალა;  </w:t>
      </w:r>
      <w:r w:rsidR="006E18F1">
        <w:rPr>
          <w:rFonts w:ascii="Sylfaen" w:hAnsi="Sylfaen" w:cs="Sylfaen"/>
          <w:sz w:val="20"/>
          <w:szCs w:val="20"/>
          <w:lang w:val="ka-GE"/>
        </w:rPr>
        <w:t xml:space="preserve">დანართი N4 - </w:t>
      </w:r>
      <w:r w:rsidR="006E18F1" w:rsidRPr="00DE2595">
        <w:rPr>
          <w:rFonts w:ascii="Sylfaen" w:hAnsi="Sylfaen" w:cs="Sylfaen"/>
          <w:sz w:val="20"/>
          <w:szCs w:val="20"/>
          <w:lang w:val="ka-GE"/>
        </w:rPr>
        <w:t>ჭურჭელი)</w:t>
      </w:r>
      <w:r w:rsidR="006E18F1">
        <w:rPr>
          <w:rFonts w:ascii="Sylfaen" w:hAnsi="Sylfaen" w:cs="Sylfaen"/>
          <w:sz w:val="20"/>
          <w:szCs w:val="20"/>
          <w:lang w:val="ka-GE"/>
        </w:rPr>
        <w:t>,</w:t>
      </w:r>
      <w:r w:rsidR="009C214D" w:rsidRPr="00DE2595">
        <w:rPr>
          <w:rFonts w:ascii="Sylfaen" w:hAnsi="Sylfaen" w:cs="Sylfaen"/>
          <w:sz w:val="20"/>
          <w:szCs w:val="20"/>
          <w:lang w:val="ka-GE"/>
        </w:rPr>
        <w:t xml:space="preserve"> </w:t>
      </w:r>
      <w:r w:rsidR="00E824A6" w:rsidRPr="00DE2595">
        <w:rPr>
          <w:rFonts w:ascii="Sylfaen" w:hAnsi="Sylfaen" w:cs="Sylfaen"/>
          <w:sz w:val="20"/>
          <w:szCs w:val="20"/>
          <w:lang w:val="ka-GE"/>
        </w:rPr>
        <w:t xml:space="preserve"> მიხედვით, სადაც სრულყოფ</w:t>
      </w:r>
      <w:r w:rsidR="00A65B76" w:rsidRPr="00DE2595">
        <w:rPr>
          <w:rFonts w:ascii="Sylfaen" w:hAnsi="Sylfaen" w:cs="Sylfaen"/>
          <w:sz w:val="20"/>
          <w:szCs w:val="20"/>
          <w:lang w:val="ka-GE"/>
        </w:rPr>
        <w:t>ილად უნდა იყოს შევსებული ერთეულის</w:t>
      </w:r>
      <w:r w:rsidR="00711041">
        <w:rPr>
          <w:rFonts w:ascii="Sylfaen" w:hAnsi="Sylfaen" w:cs="Sylfaen"/>
          <w:sz w:val="20"/>
          <w:szCs w:val="20"/>
          <w:lang w:val="ka-GE"/>
        </w:rPr>
        <w:t xml:space="preserve"> ფასის</w:t>
      </w:r>
      <w:r w:rsidR="00A65B76" w:rsidRPr="00DE2595">
        <w:rPr>
          <w:rFonts w:ascii="Sylfaen" w:hAnsi="Sylfaen" w:cs="Sylfaen"/>
          <w:sz w:val="20"/>
          <w:szCs w:val="20"/>
          <w:lang w:val="ka-GE"/>
        </w:rPr>
        <w:t xml:space="preserve"> და ჯამური ფასების,  კოდი/ლინკის ველები და საჭიროების შემთხვევაში  შენიშვნის ველი</w:t>
      </w:r>
      <w:r w:rsidR="00302F96" w:rsidRPr="00DE2595">
        <w:rPr>
          <w:rFonts w:ascii="Sylfaen" w:hAnsi="Sylfaen" w:cs="Sylfaen"/>
          <w:sz w:val="20"/>
          <w:szCs w:val="20"/>
          <w:lang w:val="ka-GE"/>
        </w:rPr>
        <w:t>.</w:t>
      </w:r>
      <w:r w:rsidR="00711041">
        <w:rPr>
          <w:rFonts w:ascii="Sylfaen" w:hAnsi="Sylfaen" w:cs="Sylfaen"/>
          <w:sz w:val="20"/>
          <w:szCs w:val="20"/>
          <w:lang w:val="ka-GE"/>
        </w:rPr>
        <w:t xml:space="preserve">  </w:t>
      </w:r>
    </w:p>
    <w:p w14:paraId="39CAA09B" w14:textId="77777777" w:rsidR="00154247" w:rsidRPr="00DE2595" w:rsidRDefault="004F0ACD" w:rsidP="00DE2595">
      <w:pPr>
        <w:pStyle w:val="ListParagraph"/>
        <w:spacing w:before="240" w:after="160"/>
        <w:ind w:left="0"/>
        <w:jc w:val="both"/>
        <w:rPr>
          <w:rFonts w:ascii="Sylfaen" w:hAnsi="Sylfaen"/>
          <w:sz w:val="20"/>
          <w:szCs w:val="20"/>
          <w:lang w:val="ka-GE"/>
        </w:rPr>
      </w:pPr>
      <w:r w:rsidRPr="00DE2595">
        <w:rPr>
          <w:rFonts w:ascii="Sylfaen" w:hAnsi="Sylfaen"/>
          <w:b/>
          <w:sz w:val="20"/>
          <w:szCs w:val="20"/>
          <w:lang w:val="ka-GE"/>
        </w:rPr>
        <w:t>შენიშვნა:</w:t>
      </w:r>
      <w:r w:rsidRPr="00DE2595">
        <w:rPr>
          <w:rFonts w:ascii="Sylfaen" w:hAnsi="Sylfaen"/>
          <w:sz w:val="20"/>
          <w:szCs w:val="20"/>
          <w:lang w:val="ka-GE"/>
        </w:rPr>
        <w:t xml:space="preserve"> </w:t>
      </w:r>
      <w:r w:rsidR="00302F96" w:rsidRPr="00DE2595">
        <w:rPr>
          <w:rFonts w:ascii="Sylfaen" w:hAnsi="Sylfaen"/>
          <w:sz w:val="20"/>
          <w:szCs w:val="20"/>
          <w:lang w:val="ka-GE"/>
        </w:rPr>
        <w:t xml:space="preserve">ფასები მოცემული უნდა იყოს </w:t>
      </w:r>
      <w:r w:rsidR="00302F96" w:rsidRPr="00DE2595">
        <w:rPr>
          <w:rFonts w:ascii="Sylfaen" w:hAnsi="Sylfaen"/>
          <w:b/>
          <w:color w:val="FF0000"/>
          <w:sz w:val="20"/>
          <w:szCs w:val="20"/>
          <w:lang w:val="ka-GE"/>
        </w:rPr>
        <w:t>ეროვნულ ვალუტაში - ლარში დღგ-ს ჩათვლით</w:t>
      </w:r>
      <w:r w:rsidR="00EB11E8" w:rsidRPr="00DE2595">
        <w:rPr>
          <w:rFonts w:ascii="Sylfaen" w:hAnsi="Sylfaen"/>
          <w:b/>
          <w:color w:val="FF0000"/>
          <w:sz w:val="20"/>
          <w:szCs w:val="20"/>
          <w:lang w:val="ka-GE"/>
        </w:rPr>
        <w:t>;</w:t>
      </w:r>
      <w:r w:rsidR="00EB11E8" w:rsidRPr="00DE2595">
        <w:rPr>
          <w:rFonts w:ascii="Sylfaen" w:hAnsi="Sylfaen"/>
          <w:color w:val="FF0000"/>
          <w:sz w:val="20"/>
          <w:szCs w:val="20"/>
          <w:lang w:val="ka-GE"/>
        </w:rPr>
        <w:t xml:space="preserve"> </w:t>
      </w:r>
      <w:r w:rsidR="00EB11E8" w:rsidRPr="00DE2595">
        <w:rPr>
          <w:rFonts w:ascii="Sylfaen" w:hAnsi="Sylfaen"/>
          <w:sz w:val="20"/>
          <w:szCs w:val="20"/>
          <w:lang w:val="ka-GE"/>
        </w:rPr>
        <w:t>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55C46E59" w14:textId="0B0D881F" w:rsidR="004D7B95" w:rsidRPr="00DE2595" w:rsidRDefault="00154247" w:rsidP="00DE2595">
      <w:pPr>
        <w:pStyle w:val="ListParagraph"/>
        <w:spacing w:before="240" w:after="160"/>
        <w:ind w:left="0"/>
        <w:jc w:val="both"/>
        <w:rPr>
          <w:rFonts w:ascii="Sylfaen" w:hAnsi="Sylfaen"/>
          <w:b/>
          <w:sz w:val="20"/>
          <w:szCs w:val="20"/>
          <w:lang w:val="ka-GE"/>
        </w:rPr>
      </w:pPr>
      <w:r w:rsidRPr="00DE2595">
        <w:rPr>
          <w:rFonts w:ascii="Sylfaen" w:hAnsi="Sylfaen"/>
          <w:sz w:val="20"/>
          <w:szCs w:val="20"/>
          <w:lang w:val="ka-GE"/>
        </w:rPr>
        <w:t xml:space="preserve">2. პრეტენდენტის თანხმობა, რომ მოწოდებულ </w:t>
      </w:r>
      <w:r w:rsidR="00386E66" w:rsidRPr="00DE2595">
        <w:rPr>
          <w:rFonts w:ascii="Sylfaen" w:hAnsi="Sylfaen"/>
          <w:sz w:val="20"/>
          <w:szCs w:val="20"/>
          <w:lang w:val="ka-GE"/>
        </w:rPr>
        <w:t>რ</w:t>
      </w:r>
      <w:r w:rsidRPr="00DE2595">
        <w:rPr>
          <w:rFonts w:ascii="Sylfaen" w:hAnsi="Sylfaen"/>
          <w:sz w:val="20"/>
          <w:szCs w:val="20"/>
          <w:lang w:val="ka-GE"/>
        </w:rPr>
        <w:t>ეაგენტებს ექნება</w:t>
      </w:r>
      <w:r w:rsidR="004F7781" w:rsidRPr="00DE2595">
        <w:rPr>
          <w:rFonts w:ascii="Sylfaen" w:hAnsi="Sylfaen"/>
          <w:sz w:val="20"/>
          <w:szCs w:val="20"/>
          <w:lang w:val="ka-GE"/>
        </w:rPr>
        <w:t xml:space="preserve"> </w:t>
      </w:r>
      <w:r w:rsidR="004D7B95" w:rsidRPr="00DE2595">
        <w:rPr>
          <w:rFonts w:ascii="Sylfaen" w:hAnsi="Sylfaen"/>
          <w:b/>
          <w:sz w:val="20"/>
          <w:szCs w:val="20"/>
          <w:lang w:val="ka-GE"/>
        </w:rPr>
        <w:t>მოწოდებიდან მინიმუმ 1 წლის ვადა, გამონაკლისად იმ პოზიციებისა, რომლის წარმოება 1 წლიანი ვადით არ ხდება, მწარმოებლის მიერ მაქსიმალური ვადით</w:t>
      </w:r>
      <w:r w:rsidR="00711041">
        <w:rPr>
          <w:rFonts w:ascii="Sylfaen" w:hAnsi="Sylfaen"/>
          <w:b/>
          <w:sz w:val="20"/>
          <w:szCs w:val="20"/>
          <w:lang w:val="ka-GE"/>
        </w:rPr>
        <w:t xml:space="preserve">, რაც მითითებული უნდა იყოს </w:t>
      </w:r>
      <w:proofErr w:type="spellStart"/>
      <w:r w:rsidR="00711041">
        <w:rPr>
          <w:rFonts w:ascii="Sylfaen" w:hAnsi="Sylfaen"/>
          <w:b/>
          <w:sz w:val="20"/>
          <w:szCs w:val="20"/>
          <w:lang w:val="ka-GE"/>
        </w:rPr>
        <w:t>განფასების</w:t>
      </w:r>
      <w:proofErr w:type="spellEnd"/>
      <w:r w:rsidR="00711041">
        <w:rPr>
          <w:rFonts w:ascii="Sylfaen" w:hAnsi="Sylfaen"/>
          <w:b/>
          <w:sz w:val="20"/>
          <w:szCs w:val="20"/>
          <w:lang w:val="ka-GE"/>
        </w:rPr>
        <w:t xml:space="preserve"> ფაილში. </w:t>
      </w:r>
    </w:p>
    <w:p w14:paraId="1763C96E" w14:textId="6EEAFB3F" w:rsidR="00154247" w:rsidRPr="00DE2595" w:rsidRDefault="00AA726B" w:rsidP="00DE2595">
      <w:pPr>
        <w:pStyle w:val="ListParagraph"/>
        <w:spacing w:before="240" w:after="160"/>
        <w:ind w:left="0"/>
        <w:jc w:val="both"/>
        <w:rPr>
          <w:rFonts w:ascii="Sylfaen" w:hAnsi="Sylfaen"/>
          <w:sz w:val="20"/>
          <w:szCs w:val="20"/>
          <w:lang w:val="ka-GE"/>
        </w:rPr>
      </w:pPr>
      <w:r w:rsidRPr="00DE2595">
        <w:rPr>
          <w:rFonts w:ascii="Sylfaen" w:hAnsi="Sylfaen"/>
          <w:sz w:val="20"/>
          <w:szCs w:val="20"/>
          <w:lang w:val="ka-GE"/>
        </w:rPr>
        <w:t xml:space="preserve">3. </w:t>
      </w:r>
      <w:r w:rsidR="00154247" w:rsidRPr="00DE2595">
        <w:rPr>
          <w:rFonts w:ascii="Sylfaen" w:hAnsi="Sylfaen"/>
          <w:sz w:val="20"/>
          <w:szCs w:val="20"/>
          <w:lang w:val="ka-GE"/>
        </w:rPr>
        <w:t xml:space="preserve"> </w:t>
      </w:r>
      <w:r w:rsidR="00046A90" w:rsidRPr="00DE2595">
        <w:rPr>
          <w:rFonts w:ascii="Sylfaen" w:hAnsi="Sylfaen"/>
          <w:sz w:val="20"/>
          <w:szCs w:val="20"/>
          <w:lang w:val="ka-GE"/>
        </w:rPr>
        <w:t>ა</w:t>
      </w:r>
      <w:r w:rsidR="004717AB" w:rsidRPr="00DE2595">
        <w:rPr>
          <w:rFonts w:ascii="Sylfaen" w:hAnsi="Sylfaen" w:cs="Sylfaen"/>
          <w:sz w:val="20"/>
          <w:szCs w:val="20"/>
          <w:lang w:val="ka-GE"/>
        </w:rPr>
        <w:t>მონაწერი</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მეწარმეთა</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და</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არასამეწარმეო</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არაკომერციული</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იურიდიული</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პირების</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რეესტრიდან</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რომელიც</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გაცემული</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უნდა</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იყოს</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წინამდებარე</w:t>
      </w:r>
      <w:r w:rsidR="004717AB" w:rsidRPr="00DE2595">
        <w:rPr>
          <w:rFonts w:ascii="Sylfaen" w:hAnsi="Sylfaen"/>
          <w:sz w:val="20"/>
          <w:szCs w:val="20"/>
          <w:lang w:val="ka-GE"/>
        </w:rPr>
        <w:t xml:space="preserve"> </w:t>
      </w:r>
      <w:r w:rsidR="004717AB" w:rsidRPr="00DE2595">
        <w:rPr>
          <w:rFonts w:ascii="Sylfaen" w:hAnsi="Sylfaen" w:cs="Sylfaen"/>
          <w:sz w:val="20"/>
          <w:szCs w:val="20"/>
          <w:lang w:val="ka-GE"/>
        </w:rPr>
        <w:t>ელ</w:t>
      </w:r>
      <w:r w:rsidR="000D05E0" w:rsidRPr="00DE2595">
        <w:rPr>
          <w:rFonts w:ascii="Sylfaen" w:hAnsi="Sylfaen"/>
          <w:sz w:val="20"/>
          <w:szCs w:val="20"/>
          <w:lang w:val="ka-GE"/>
        </w:rPr>
        <w:t xml:space="preserve">ექტრონული ტენდერის გამოცხადების პერიოდამდე არაუმეტეს 3 თვისა. </w:t>
      </w:r>
    </w:p>
    <w:p w14:paraId="75228686" w14:textId="77777777" w:rsidR="00711041" w:rsidRDefault="00BF1D4F" w:rsidP="00711041">
      <w:pPr>
        <w:pStyle w:val="ListParagraph"/>
        <w:spacing w:after="0"/>
        <w:ind w:left="0"/>
        <w:jc w:val="both"/>
        <w:rPr>
          <w:rFonts w:ascii="Sylfaen" w:hAnsi="Sylfaen"/>
          <w:b/>
          <w:bCs/>
          <w:sz w:val="20"/>
          <w:szCs w:val="20"/>
          <w:lang w:val="ka-GE"/>
        </w:rPr>
      </w:pPr>
      <w:r w:rsidRPr="00DE2595">
        <w:rPr>
          <w:rFonts w:ascii="Sylfaen" w:hAnsi="Sylfaen"/>
          <w:sz w:val="20"/>
          <w:szCs w:val="20"/>
          <w:lang w:val="ka-GE"/>
        </w:rPr>
        <w:t xml:space="preserve">4. </w:t>
      </w:r>
      <w:r w:rsidR="00711041">
        <w:rPr>
          <w:rFonts w:ascii="Sylfaen" w:hAnsi="Sylfaen"/>
          <w:sz w:val="20"/>
          <w:szCs w:val="20"/>
          <w:lang w:val="ka-GE"/>
        </w:rPr>
        <w:t xml:space="preserve">კომპანიის მიერ სრულად შევსებული და დამოწმებული თანდართული </w:t>
      </w:r>
      <w:r w:rsidR="00711041" w:rsidRPr="00B14FAB">
        <w:rPr>
          <w:rFonts w:ascii="Sylfaen" w:hAnsi="Sylfaen"/>
          <w:b/>
          <w:bCs/>
          <w:sz w:val="20"/>
          <w:szCs w:val="20"/>
          <w:lang w:val="ka-GE"/>
        </w:rPr>
        <w:t>კომპანიის კ</w:t>
      </w:r>
      <w:r w:rsidR="00711041" w:rsidRPr="001B2D3C">
        <w:rPr>
          <w:rFonts w:ascii="Sylfaen" w:hAnsi="Sylfaen"/>
          <w:b/>
          <w:bCs/>
          <w:sz w:val="20"/>
          <w:szCs w:val="20"/>
          <w:lang w:val="ka-GE"/>
        </w:rPr>
        <w:t xml:space="preserve">ითხვარები </w:t>
      </w:r>
      <w:r w:rsidR="00711041">
        <w:rPr>
          <w:rFonts w:ascii="Sylfaen" w:hAnsi="Sylfaen"/>
          <w:b/>
          <w:bCs/>
          <w:sz w:val="20"/>
          <w:szCs w:val="20"/>
          <w:lang w:val="ka-GE"/>
        </w:rPr>
        <w:t>(2 დოკუმენტი)</w:t>
      </w:r>
    </w:p>
    <w:p w14:paraId="1DE7B5B0" w14:textId="2E3B924A" w:rsidR="004F6AFF" w:rsidRPr="004F6AFF" w:rsidRDefault="004F6AFF" w:rsidP="00711041">
      <w:pPr>
        <w:pStyle w:val="ListParagraph"/>
        <w:spacing w:after="0"/>
        <w:ind w:left="0"/>
        <w:jc w:val="both"/>
        <w:rPr>
          <w:rFonts w:ascii="Sylfaen" w:hAnsi="Sylfaen"/>
          <w:sz w:val="20"/>
          <w:szCs w:val="20"/>
          <w:lang w:val="ka-GE"/>
        </w:rPr>
      </w:pPr>
      <w:r w:rsidRPr="004F6AFF">
        <w:rPr>
          <w:rFonts w:ascii="Sylfaen" w:hAnsi="Sylfaen"/>
          <w:sz w:val="20"/>
          <w:szCs w:val="20"/>
          <w:lang w:val="ka-GE"/>
        </w:rPr>
        <w:t xml:space="preserve">5. ხელმოწერილი </w:t>
      </w:r>
      <w:proofErr w:type="spellStart"/>
      <w:r w:rsidRPr="004F6AFF">
        <w:rPr>
          <w:rFonts w:ascii="Sylfaen" w:hAnsi="Sylfaen"/>
          <w:sz w:val="20"/>
          <w:szCs w:val="20"/>
        </w:rPr>
        <w:t>ხელშეკრულების</w:t>
      </w:r>
      <w:proofErr w:type="spellEnd"/>
      <w:r w:rsidRPr="004F6AFF">
        <w:rPr>
          <w:rFonts w:ascii="Sylfaen" w:hAnsi="Sylfaen"/>
          <w:sz w:val="20"/>
          <w:szCs w:val="20"/>
        </w:rPr>
        <w:t xml:space="preserve"> </w:t>
      </w:r>
      <w:proofErr w:type="spellStart"/>
      <w:r w:rsidRPr="004F6AFF">
        <w:rPr>
          <w:rFonts w:ascii="Sylfaen" w:hAnsi="Sylfaen"/>
          <w:sz w:val="20"/>
          <w:szCs w:val="20"/>
        </w:rPr>
        <w:t>დრაფტი</w:t>
      </w:r>
      <w:proofErr w:type="spellEnd"/>
      <w:r w:rsidRPr="004F6AFF">
        <w:rPr>
          <w:rFonts w:ascii="Sylfaen" w:hAnsi="Sylfaen"/>
          <w:sz w:val="20"/>
          <w:szCs w:val="20"/>
        </w:rPr>
        <w:t xml:space="preserve">, </w:t>
      </w:r>
      <w:proofErr w:type="spellStart"/>
      <w:r w:rsidRPr="004F6AFF">
        <w:rPr>
          <w:rFonts w:ascii="Sylfaen" w:hAnsi="Sylfaen"/>
          <w:sz w:val="20"/>
          <w:szCs w:val="20"/>
        </w:rPr>
        <w:t>რომლითაც</w:t>
      </w:r>
      <w:proofErr w:type="spellEnd"/>
      <w:r w:rsidRPr="004F6AFF">
        <w:rPr>
          <w:rFonts w:ascii="Sylfaen" w:hAnsi="Sylfaen"/>
          <w:sz w:val="20"/>
          <w:szCs w:val="20"/>
        </w:rPr>
        <w:t xml:space="preserve"> </w:t>
      </w:r>
      <w:proofErr w:type="spellStart"/>
      <w:r w:rsidRPr="004F6AFF">
        <w:rPr>
          <w:rFonts w:ascii="Sylfaen" w:hAnsi="Sylfaen"/>
          <w:sz w:val="20"/>
          <w:szCs w:val="20"/>
        </w:rPr>
        <w:t>პრეტენდენტი</w:t>
      </w:r>
      <w:proofErr w:type="spellEnd"/>
      <w:r w:rsidRPr="004F6AFF">
        <w:rPr>
          <w:rFonts w:ascii="Sylfaen" w:hAnsi="Sylfaen"/>
          <w:sz w:val="20"/>
          <w:szCs w:val="20"/>
        </w:rPr>
        <w:t xml:space="preserve"> </w:t>
      </w:r>
      <w:proofErr w:type="spellStart"/>
      <w:r w:rsidRPr="004F6AFF">
        <w:rPr>
          <w:rFonts w:ascii="Sylfaen" w:hAnsi="Sylfaen"/>
          <w:sz w:val="20"/>
          <w:szCs w:val="20"/>
        </w:rPr>
        <w:t>ადასტურებს</w:t>
      </w:r>
      <w:proofErr w:type="spellEnd"/>
      <w:r w:rsidRPr="004F6AFF">
        <w:rPr>
          <w:rFonts w:ascii="Sylfaen" w:hAnsi="Sylfaen"/>
          <w:sz w:val="20"/>
          <w:szCs w:val="20"/>
        </w:rPr>
        <w:t xml:space="preserve"> </w:t>
      </w:r>
      <w:proofErr w:type="spellStart"/>
      <w:r w:rsidRPr="004F6AFF">
        <w:rPr>
          <w:rFonts w:ascii="Sylfaen" w:hAnsi="Sylfaen"/>
          <w:sz w:val="20"/>
          <w:szCs w:val="20"/>
        </w:rPr>
        <w:t>თანხმობას</w:t>
      </w:r>
      <w:proofErr w:type="spellEnd"/>
      <w:r w:rsidRPr="004F6AFF">
        <w:rPr>
          <w:rFonts w:ascii="Sylfaen" w:hAnsi="Sylfaen"/>
          <w:sz w:val="20"/>
          <w:szCs w:val="20"/>
        </w:rPr>
        <w:t xml:space="preserve"> </w:t>
      </w:r>
      <w:proofErr w:type="spellStart"/>
      <w:r w:rsidRPr="004F6AFF">
        <w:rPr>
          <w:rFonts w:ascii="Sylfaen" w:hAnsi="Sylfaen"/>
          <w:sz w:val="20"/>
          <w:szCs w:val="20"/>
        </w:rPr>
        <w:t>ხელშეკრულების</w:t>
      </w:r>
      <w:proofErr w:type="spellEnd"/>
      <w:r w:rsidRPr="004F6AFF">
        <w:rPr>
          <w:rFonts w:ascii="Sylfaen" w:hAnsi="Sylfaen"/>
          <w:sz w:val="20"/>
          <w:szCs w:val="20"/>
        </w:rPr>
        <w:t xml:space="preserve"> </w:t>
      </w:r>
      <w:proofErr w:type="spellStart"/>
      <w:r w:rsidRPr="004F6AFF">
        <w:rPr>
          <w:rFonts w:ascii="Sylfaen" w:hAnsi="Sylfaen"/>
          <w:sz w:val="20"/>
          <w:szCs w:val="20"/>
        </w:rPr>
        <w:t>პირობებსა</w:t>
      </w:r>
      <w:proofErr w:type="spellEnd"/>
      <w:r w:rsidRPr="004F6AFF">
        <w:rPr>
          <w:rFonts w:ascii="Sylfaen" w:hAnsi="Sylfaen"/>
          <w:sz w:val="20"/>
          <w:szCs w:val="20"/>
        </w:rPr>
        <w:t xml:space="preserve"> </w:t>
      </w:r>
      <w:proofErr w:type="spellStart"/>
      <w:r w:rsidRPr="004F6AFF">
        <w:rPr>
          <w:rFonts w:ascii="Sylfaen" w:hAnsi="Sylfaen"/>
          <w:sz w:val="20"/>
          <w:szCs w:val="20"/>
        </w:rPr>
        <w:t>და</w:t>
      </w:r>
      <w:proofErr w:type="spellEnd"/>
      <w:r w:rsidRPr="004F6AFF">
        <w:rPr>
          <w:rFonts w:ascii="Sylfaen" w:hAnsi="Sylfaen"/>
          <w:sz w:val="20"/>
          <w:szCs w:val="20"/>
        </w:rPr>
        <w:t xml:space="preserve"> </w:t>
      </w:r>
      <w:proofErr w:type="spellStart"/>
      <w:r w:rsidRPr="004F6AFF">
        <w:rPr>
          <w:rFonts w:ascii="Sylfaen" w:hAnsi="Sylfaen"/>
          <w:sz w:val="20"/>
          <w:szCs w:val="20"/>
        </w:rPr>
        <w:t>მასთან</w:t>
      </w:r>
      <w:proofErr w:type="spellEnd"/>
      <w:r w:rsidRPr="004F6AFF">
        <w:rPr>
          <w:rFonts w:ascii="Sylfaen" w:hAnsi="Sylfaen"/>
          <w:sz w:val="20"/>
          <w:szCs w:val="20"/>
        </w:rPr>
        <w:t xml:space="preserve"> </w:t>
      </w:r>
      <w:proofErr w:type="spellStart"/>
      <w:r w:rsidRPr="004F6AFF">
        <w:rPr>
          <w:rFonts w:ascii="Sylfaen" w:hAnsi="Sylfaen"/>
          <w:sz w:val="20"/>
          <w:szCs w:val="20"/>
        </w:rPr>
        <w:t>დაკავშირებულ</w:t>
      </w:r>
      <w:proofErr w:type="spellEnd"/>
      <w:r w:rsidRPr="004F6AFF">
        <w:rPr>
          <w:rFonts w:ascii="Sylfaen" w:hAnsi="Sylfaen"/>
          <w:sz w:val="20"/>
          <w:szCs w:val="20"/>
        </w:rPr>
        <w:t xml:space="preserve"> </w:t>
      </w:r>
      <w:proofErr w:type="spellStart"/>
      <w:r w:rsidRPr="004F6AFF">
        <w:rPr>
          <w:rFonts w:ascii="Sylfaen" w:hAnsi="Sylfaen"/>
          <w:sz w:val="20"/>
          <w:szCs w:val="20"/>
        </w:rPr>
        <w:t>ყველა</w:t>
      </w:r>
      <w:proofErr w:type="spellEnd"/>
      <w:r w:rsidRPr="004F6AFF">
        <w:rPr>
          <w:rFonts w:ascii="Sylfaen" w:hAnsi="Sylfaen"/>
          <w:sz w:val="20"/>
          <w:szCs w:val="20"/>
        </w:rPr>
        <w:t xml:space="preserve"> </w:t>
      </w:r>
      <w:proofErr w:type="spellStart"/>
      <w:r w:rsidRPr="004F6AFF">
        <w:rPr>
          <w:rFonts w:ascii="Sylfaen" w:hAnsi="Sylfaen"/>
          <w:sz w:val="20"/>
          <w:szCs w:val="20"/>
        </w:rPr>
        <w:t>დანართზე</w:t>
      </w:r>
      <w:proofErr w:type="spellEnd"/>
      <w:r w:rsidRPr="004F6AFF">
        <w:rPr>
          <w:rFonts w:ascii="Sylfaen" w:hAnsi="Sylfaen"/>
          <w:sz w:val="20"/>
          <w:szCs w:val="20"/>
        </w:rPr>
        <w:t>.</w:t>
      </w:r>
    </w:p>
    <w:p w14:paraId="6BF84497" w14:textId="488FB65E" w:rsidR="00BF1D4F" w:rsidRPr="00925ED9" w:rsidRDefault="00BF1D4F" w:rsidP="00DE2595">
      <w:pPr>
        <w:pStyle w:val="ListParagraph"/>
        <w:spacing w:before="240" w:after="160"/>
        <w:ind w:left="0"/>
        <w:jc w:val="both"/>
        <w:rPr>
          <w:rFonts w:ascii="Sylfaen" w:hAnsi="Sylfaen"/>
          <w:sz w:val="20"/>
          <w:szCs w:val="20"/>
        </w:rPr>
      </w:pPr>
    </w:p>
    <w:p w14:paraId="66D5A0F6" w14:textId="77777777" w:rsidR="004E0822" w:rsidRPr="00DE2595" w:rsidRDefault="004E0822" w:rsidP="00DE2595">
      <w:pPr>
        <w:pStyle w:val="ListParagraph"/>
        <w:spacing w:before="240" w:after="160"/>
        <w:ind w:left="0"/>
        <w:jc w:val="both"/>
        <w:rPr>
          <w:rFonts w:ascii="Sylfaen" w:hAnsi="Sylfaen"/>
          <w:sz w:val="20"/>
          <w:szCs w:val="20"/>
          <w:lang w:val="ka-GE"/>
        </w:rPr>
      </w:pPr>
    </w:p>
    <w:p w14:paraId="72DB2C12" w14:textId="6BB9C2C8" w:rsidR="00BE7B8C" w:rsidRPr="00DE2595" w:rsidRDefault="009D5234" w:rsidP="006D3191">
      <w:pPr>
        <w:pStyle w:val="ListParagraph"/>
        <w:spacing w:after="0"/>
        <w:ind w:left="0"/>
        <w:jc w:val="both"/>
        <w:rPr>
          <w:rFonts w:ascii="Sylfaen" w:hAnsi="Sylfaen" w:cs="Sylfaen"/>
          <w:b/>
          <w:sz w:val="20"/>
          <w:szCs w:val="20"/>
          <w:lang w:val="ka-GE"/>
        </w:rPr>
      </w:pPr>
      <w:r w:rsidRPr="00DE2595">
        <w:rPr>
          <w:rFonts w:ascii="Sylfaen" w:hAnsi="Sylfaen" w:cs="Sylfaen"/>
          <w:b/>
          <w:sz w:val="20"/>
          <w:szCs w:val="20"/>
          <w:lang w:val="ka-GE"/>
        </w:rPr>
        <w:t xml:space="preserve">შენიშვნა: </w:t>
      </w:r>
      <w:r w:rsidR="004E0822" w:rsidRPr="00DE2595">
        <w:rPr>
          <w:rFonts w:ascii="Sylfaen" w:hAnsi="Sylfaen" w:cs="Sylfaen"/>
          <w:b/>
          <w:sz w:val="20"/>
          <w:szCs w:val="20"/>
          <w:lang w:val="ka-GE"/>
        </w:rPr>
        <w:t xml:space="preserve">პრეტენდენტს შეუძლია </w:t>
      </w:r>
      <w:r w:rsidR="008267D8" w:rsidRPr="00DE2595">
        <w:rPr>
          <w:rFonts w:ascii="Sylfaen" w:hAnsi="Sylfaen" w:cs="Sylfaen"/>
          <w:b/>
          <w:sz w:val="20"/>
          <w:szCs w:val="20"/>
          <w:lang w:val="ka-GE"/>
        </w:rPr>
        <w:t xml:space="preserve">წარმოადგინოს წინადადება როგორც ტენდერით განსაზღვრულ </w:t>
      </w:r>
      <w:r w:rsidR="00046A90" w:rsidRPr="00DE2595">
        <w:rPr>
          <w:rFonts w:ascii="Sylfaen" w:hAnsi="Sylfaen" w:cs="Sylfaen"/>
          <w:b/>
          <w:sz w:val="20"/>
          <w:szCs w:val="20"/>
          <w:lang w:val="ka-GE"/>
        </w:rPr>
        <w:t xml:space="preserve">სრულ </w:t>
      </w:r>
      <w:r w:rsidR="008267D8" w:rsidRPr="00DE2595">
        <w:rPr>
          <w:rFonts w:ascii="Sylfaen" w:hAnsi="Sylfaen" w:cs="Sylfaen"/>
          <w:b/>
          <w:sz w:val="20"/>
          <w:szCs w:val="20"/>
          <w:lang w:val="ka-GE"/>
        </w:rPr>
        <w:t>პოზიციაზე</w:t>
      </w:r>
      <w:r w:rsidR="00046A90" w:rsidRPr="00DE2595">
        <w:rPr>
          <w:rFonts w:ascii="Sylfaen" w:hAnsi="Sylfaen" w:cs="Sylfaen"/>
          <w:b/>
          <w:sz w:val="20"/>
          <w:szCs w:val="20"/>
          <w:lang w:val="ka-GE"/>
        </w:rPr>
        <w:t>,</w:t>
      </w:r>
      <w:r w:rsidR="008267D8" w:rsidRPr="00DE2595">
        <w:rPr>
          <w:rFonts w:ascii="Sylfaen" w:hAnsi="Sylfaen" w:cs="Sylfaen"/>
          <w:b/>
          <w:sz w:val="20"/>
          <w:szCs w:val="20"/>
          <w:lang w:val="ka-GE"/>
        </w:rPr>
        <w:t xml:space="preserve"> ასევე მხოლოდ რამდენიმე პოზიციაზე</w:t>
      </w:r>
      <w:r w:rsidR="004E0822" w:rsidRPr="00DE2595">
        <w:rPr>
          <w:rFonts w:ascii="Sylfaen" w:hAnsi="Sylfaen" w:cs="Sylfaen"/>
          <w:b/>
          <w:sz w:val="20"/>
          <w:szCs w:val="20"/>
          <w:lang w:val="ka-GE"/>
        </w:rPr>
        <w:t xml:space="preserve"> </w:t>
      </w:r>
    </w:p>
    <w:p w14:paraId="40776C73" w14:textId="77777777" w:rsidR="008267D8" w:rsidRPr="00DE2595" w:rsidRDefault="008267D8" w:rsidP="00DE2595">
      <w:pPr>
        <w:pStyle w:val="ListParagraph"/>
        <w:spacing w:after="0"/>
        <w:ind w:left="-90"/>
        <w:jc w:val="both"/>
        <w:rPr>
          <w:rFonts w:ascii="Sylfaen" w:hAnsi="Sylfaen"/>
          <w:sz w:val="20"/>
          <w:szCs w:val="20"/>
          <w:lang w:val="ka-GE"/>
        </w:rPr>
      </w:pPr>
    </w:p>
    <w:p w14:paraId="6022E396" w14:textId="3581CCD5" w:rsidR="006D3191" w:rsidRDefault="001B7903" w:rsidP="006D3191">
      <w:pPr>
        <w:spacing w:after="0"/>
        <w:jc w:val="both"/>
        <w:rPr>
          <w:rFonts w:ascii="Sylfaen" w:hAnsi="Sylfaen"/>
          <w:sz w:val="20"/>
          <w:szCs w:val="20"/>
          <w:lang w:val="ka-GE"/>
        </w:rPr>
      </w:pPr>
      <w:r w:rsidRPr="00DE2595">
        <w:rPr>
          <w:rFonts w:ascii="Sylfaen" w:hAnsi="Sylfaen"/>
          <w:b/>
          <w:sz w:val="20"/>
          <w:szCs w:val="20"/>
          <w:lang w:val="ka-GE"/>
        </w:rPr>
        <w:t>შენიშვნა:</w:t>
      </w:r>
      <w:r w:rsidRPr="00DE2595">
        <w:rPr>
          <w:rFonts w:ascii="Sylfaen" w:hAnsi="Sylfaen"/>
          <w:b/>
          <w:sz w:val="20"/>
          <w:szCs w:val="20"/>
          <w:lang w:val="ka-GE"/>
        </w:rPr>
        <w:br/>
      </w:r>
      <w:r w:rsidRPr="00DE2595">
        <w:rPr>
          <w:rFonts w:ascii="Sylfaen" w:hAnsi="Sylfaen"/>
          <w:color w:val="222222"/>
          <w:sz w:val="20"/>
          <w:szCs w:val="20"/>
          <w:shd w:val="clear" w:color="auto" w:fill="FFFFFF"/>
        </w:rPr>
        <w:t>1</w:t>
      </w:r>
      <w:r w:rsidRPr="00DE2595">
        <w:rPr>
          <w:rFonts w:ascii="Sylfaen" w:hAnsi="Sylfaen"/>
          <w:sz w:val="20"/>
          <w:szCs w:val="20"/>
          <w:lang w:val="ka-GE"/>
        </w:rPr>
        <w:t xml:space="preserve">) </w:t>
      </w:r>
      <w:r w:rsidR="00993D47" w:rsidRPr="00DE2595">
        <w:rPr>
          <w:rFonts w:ascii="Sylfaen" w:hAnsi="Sylfaen"/>
          <w:sz w:val="20"/>
          <w:szCs w:val="20"/>
          <w:lang w:val="ka-GE"/>
        </w:rPr>
        <w:t>ელექტრონულ ტენდერში</w:t>
      </w:r>
      <w:r w:rsidRPr="00DE2595">
        <w:rPr>
          <w:rFonts w:ascii="Sylfaen" w:hAnsi="Sylfaen"/>
          <w:sz w:val="20"/>
          <w:szCs w:val="20"/>
          <w:lang w:val="ka-GE"/>
        </w:rPr>
        <w:t xml:space="preserve"> </w:t>
      </w:r>
      <w:proofErr w:type="spellStart"/>
      <w:r w:rsidRPr="00DE2595">
        <w:rPr>
          <w:rFonts w:ascii="Sylfaen" w:hAnsi="Sylfaen"/>
          <w:sz w:val="20"/>
          <w:szCs w:val="20"/>
          <w:lang w:val="ka-GE"/>
        </w:rPr>
        <w:t>ატვირთული</w:t>
      </w:r>
      <w:proofErr w:type="spellEnd"/>
      <w:r w:rsidRPr="00DE2595">
        <w:rPr>
          <w:rFonts w:ascii="Sylfaen" w:hAnsi="Sylfaen"/>
          <w:sz w:val="20"/>
          <w:szCs w:val="20"/>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DE2595">
        <w:rPr>
          <w:rFonts w:ascii="Sylfaen" w:hAnsi="Sylfaen"/>
          <w:sz w:val="20"/>
          <w:szCs w:val="20"/>
          <w:lang w:val="ka-GE"/>
        </w:rPr>
        <w:t>ატვირთული</w:t>
      </w:r>
      <w:proofErr w:type="spellEnd"/>
      <w:r w:rsidRPr="00DE2595">
        <w:rPr>
          <w:rFonts w:ascii="Sylfaen" w:hAnsi="Sylfaen"/>
          <w:sz w:val="20"/>
          <w:szCs w:val="20"/>
          <w:lang w:val="ka-GE"/>
        </w:rPr>
        <w:t xml:space="preserve"> უნდა იქნეს მინდობილობა);</w:t>
      </w:r>
      <w:r w:rsidRPr="00DE2595">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DE2595">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52F7E52A" w14:textId="77777777" w:rsidR="006D3191" w:rsidRPr="006D3191" w:rsidRDefault="006D3191" w:rsidP="006D3191">
      <w:pPr>
        <w:spacing w:after="0"/>
        <w:jc w:val="both"/>
        <w:rPr>
          <w:rFonts w:ascii="Sylfaen" w:hAnsi="Sylfaen"/>
          <w:sz w:val="20"/>
          <w:szCs w:val="20"/>
          <w:lang w:val="ka-GE"/>
        </w:rPr>
      </w:pPr>
    </w:p>
    <w:p w14:paraId="762675D8" w14:textId="713CF7F3" w:rsidR="00E45EB8" w:rsidRPr="00DE2595" w:rsidRDefault="008D1A80" w:rsidP="00DE2595">
      <w:pPr>
        <w:spacing w:after="0"/>
        <w:jc w:val="both"/>
        <w:rPr>
          <w:rFonts w:ascii="Sylfaen" w:hAnsi="Sylfaen"/>
          <w:b/>
          <w:sz w:val="20"/>
          <w:szCs w:val="20"/>
          <w:lang w:val="ka-GE"/>
        </w:rPr>
      </w:pPr>
      <w:r w:rsidRPr="00DE2595">
        <w:rPr>
          <w:rFonts w:ascii="Sylfaen" w:hAnsi="Sylfaen" w:cs="Sylfaen"/>
          <w:b/>
          <w:sz w:val="20"/>
          <w:szCs w:val="20"/>
          <w:lang w:val="ka-GE"/>
        </w:rPr>
        <w:t>1.7</w:t>
      </w:r>
      <w:r w:rsidR="00993D47" w:rsidRPr="00DE2595">
        <w:rPr>
          <w:rFonts w:ascii="Sylfaen" w:hAnsi="Sylfaen" w:cs="Sylfaen"/>
          <w:b/>
          <w:sz w:val="20"/>
          <w:szCs w:val="20"/>
          <w:lang w:val="ka-GE"/>
        </w:rPr>
        <w:t xml:space="preserve"> </w:t>
      </w:r>
      <w:r w:rsidR="00580531" w:rsidRPr="00DE2595">
        <w:rPr>
          <w:rFonts w:ascii="Sylfaen" w:hAnsi="Sylfaen" w:cs="Sylfaen"/>
          <w:b/>
          <w:sz w:val="20"/>
          <w:szCs w:val="20"/>
          <w:lang w:val="ka-GE"/>
        </w:rPr>
        <w:t>ხელშეკრულების</w:t>
      </w:r>
      <w:r w:rsidR="00CC4789" w:rsidRPr="00DE2595">
        <w:rPr>
          <w:rFonts w:ascii="Sylfaen" w:hAnsi="Sylfaen"/>
          <w:b/>
          <w:sz w:val="20"/>
          <w:szCs w:val="20"/>
          <w:lang w:val="ka-GE"/>
        </w:rPr>
        <w:t xml:space="preserve"> გაფორმება</w:t>
      </w:r>
    </w:p>
    <w:p w14:paraId="34142735" w14:textId="77777777" w:rsidR="007F7335" w:rsidRPr="00573550" w:rsidRDefault="00E45EB8" w:rsidP="007F7335">
      <w:pPr>
        <w:spacing w:after="0"/>
        <w:jc w:val="both"/>
        <w:rPr>
          <w:rFonts w:ascii="Sylfaen" w:hAnsi="Sylfaen"/>
          <w:sz w:val="20"/>
          <w:szCs w:val="20"/>
          <w:lang w:val="ka-GE"/>
        </w:rPr>
      </w:pPr>
      <w:r w:rsidRPr="00DE2595">
        <w:rPr>
          <w:rFonts w:ascii="Sylfaen" w:hAnsi="Sylfaen" w:cs="Sylfaen"/>
          <w:sz w:val="20"/>
          <w:szCs w:val="20"/>
          <w:lang w:val="ka-GE"/>
        </w:rPr>
        <w:t>წინამდებარე ელექტრონული ტენდერის ფარგლებში დაიდება</w:t>
      </w:r>
      <w:r w:rsidRPr="00DE2595">
        <w:rPr>
          <w:rFonts w:ascii="Sylfaen" w:hAnsi="Sylfaen"/>
          <w:sz w:val="20"/>
          <w:szCs w:val="20"/>
          <w:lang w:val="ka-GE"/>
        </w:rPr>
        <w:t xml:space="preserve"> </w:t>
      </w:r>
      <w:r w:rsidR="009A2E6F" w:rsidRPr="00DE2595">
        <w:rPr>
          <w:rFonts w:ascii="Sylfaen" w:hAnsi="Sylfaen" w:cs="Sylfaen"/>
          <w:sz w:val="20"/>
          <w:szCs w:val="20"/>
          <w:lang w:val="ka-GE"/>
        </w:rPr>
        <w:t xml:space="preserve">თითოეული შემსყიდველი ორგანიზაციისთვის </w:t>
      </w:r>
      <w:r w:rsidR="00BE7B8C" w:rsidRPr="00DE2595">
        <w:rPr>
          <w:rFonts w:ascii="Sylfaen" w:hAnsi="Sylfaen" w:cs="Sylfaen"/>
          <w:sz w:val="20"/>
          <w:szCs w:val="20"/>
          <w:lang w:val="ka-GE"/>
        </w:rPr>
        <w:t xml:space="preserve">დამოუკიდებელი </w:t>
      </w:r>
      <w:r w:rsidRPr="00DE2595">
        <w:rPr>
          <w:rFonts w:ascii="Sylfaen" w:hAnsi="Sylfaen"/>
          <w:sz w:val="20"/>
          <w:szCs w:val="20"/>
          <w:lang w:val="ka-GE"/>
        </w:rPr>
        <w:t xml:space="preserve"> </w:t>
      </w:r>
      <w:r w:rsidRPr="00DE2595">
        <w:rPr>
          <w:rFonts w:ascii="Sylfaen" w:hAnsi="Sylfaen" w:cs="Sylfaen"/>
          <w:sz w:val="20"/>
          <w:szCs w:val="20"/>
          <w:lang w:val="ka-GE"/>
        </w:rPr>
        <w:t>ხელშეკრულება</w:t>
      </w:r>
      <w:r w:rsidR="00AB6F7C" w:rsidRPr="00DE2595">
        <w:rPr>
          <w:rFonts w:ascii="Sylfaen" w:hAnsi="Sylfaen"/>
          <w:sz w:val="20"/>
          <w:szCs w:val="20"/>
          <w:lang w:val="ka-GE"/>
        </w:rPr>
        <w:t xml:space="preserve"> </w:t>
      </w:r>
      <w:proofErr w:type="spellStart"/>
      <w:r w:rsidR="00AB6F7C" w:rsidRPr="00DE2595">
        <w:rPr>
          <w:rFonts w:ascii="Sylfaen" w:hAnsi="Sylfaen"/>
          <w:sz w:val="20"/>
          <w:szCs w:val="20"/>
          <w:lang w:val="ka-GE"/>
        </w:rPr>
        <w:t>სატენდერო</w:t>
      </w:r>
      <w:proofErr w:type="spellEnd"/>
      <w:r w:rsidR="00AB6F7C" w:rsidRPr="00DE2595">
        <w:rPr>
          <w:rFonts w:ascii="Sylfaen" w:hAnsi="Sylfaen"/>
          <w:sz w:val="20"/>
          <w:szCs w:val="20"/>
          <w:lang w:val="ka-GE"/>
        </w:rPr>
        <w:t xml:space="preserve"> პირობების გათვალისწინებით</w:t>
      </w:r>
      <w:r w:rsidR="009A2E6F" w:rsidRPr="00DE2595">
        <w:rPr>
          <w:rFonts w:ascii="Sylfaen" w:hAnsi="Sylfaen"/>
          <w:sz w:val="20"/>
          <w:szCs w:val="20"/>
          <w:lang w:val="ka-GE"/>
        </w:rPr>
        <w:t>.</w:t>
      </w:r>
      <w:r w:rsidR="00892CF8" w:rsidRPr="00DE2595">
        <w:rPr>
          <w:rFonts w:ascii="Sylfaen" w:hAnsi="Sylfaen"/>
          <w:sz w:val="20"/>
          <w:szCs w:val="20"/>
          <w:lang w:val="ka-GE"/>
        </w:rPr>
        <w:t xml:space="preserve"> </w:t>
      </w:r>
      <w:proofErr w:type="spellStart"/>
      <w:r w:rsidR="007F7335" w:rsidRPr="00573550">
        <w:rPr>
          <w:rFonts w:ascii="Sylfaen" w:hAnsi="Sylfaen"/>
          <w:sz w:val="20"/>
          <w:szCs w:val="20"/>
          <w:lang w:val="ka-GE"/>
        </w:rPr>
        <w:t>სატენდერო</w:t>
      </w:r>
      <w:proofErr w:type="spellEnd"/>
      <w:r w:rsidR="007F7335" w:rsidRPr="00573550">
        <w:rPr>
          <w:rFonts w:ascii="Sylfaen" w:hAnsi="Sylfaen"/>
          <w:sz w:val="20"/>
          <w:szCs w:val="20"/>
          <w:lang w:val="ka-GE"/>
        </w:rPr>
        <w:t xml:space="preserve"> დოკუმენტაციას თან ერთვის ხელშეკრულების </w:t>
      </w:r>
      <w:proofErr w:type="spellStart"/>
      <w:r w:rsidR="007F7335" w:rsidRPr="00573550">
        <w:rPr>
          <w:rFonts w:ascii="Sylfaen" w:hAnsi="Sylfaen"/>
          <w:sz w:val="20"/>
          <w:szCs w:val="20"/>
          <w:lang w:val="ka-GE"/>
        </w:rPr>
        <w:t>უვლელი</w:t>
      </w:r>
      <w:proofErr w:type="spellEnd"/>
      <w:r w:rsidR="007F7335" w:rsidRPr="00573550">
        <w:rPr>
          <w:rFonts w:ascii="Sylfaen" w:hAnsi="Sylfaen"/>
          <w:sz w:val="20"/>
          <w:szCs w:val="20"/>
          <w:lang w:val="ka-GE"/>
        </w:rPr>
        <w:t xml:space="preserve"> დანართები: </w:t>
      </w:r>
    </w:p>
    <w:p w14:paraId="0430F9EB" w14:textId="77777777" w:rsidR="007F7335" w:rsidRPr="00573550" w:rsidRDefault="007F7335" w:rsidP="007F7335">
      <w:pPr>
        <w:spacing w:after="0"/>
        <w:jc w:val="both"/>
        <w:rPr>
          <w:rFonts w:ascii="Sylfaen" w:hAnsi="Sylfaen"/>
          <w:sz w:val="20"/>
          <w:szCs w:val="20"/>
          <w:lang w:val="ka-GE"/>
        </w:rPr>
      </w:pPr>
      <w:r w:rsidRPr="00573550">
        <w:rPr>
          <w:rFonts w:ascii="Sylfaen" w:hAnsi="Sylfaen"/>
          <w:sz w:val="20"/>
          <w:szCs w:val="20"/>
          <w:lang w:val="ka-GE"/>
        </w:rPr>
        <w:lastRenderedPageBreak/>
        <w:t>დანართი N1 - GWP საქონელი ძირითადი პირობები ფასი ლარშია მოცემული</w:t>
      </w:r>
    </w:p>
    <w:p w14:paraId="65F061CB" w14:textId="77777777" w:rsidR="007F7335" w:rsidRPr="00573550" w:rsidRDefault="007F7335" w:rsidP="007F7335">
      <w:pPr>
        <w:spacing w:after="0"/>
        <w:jc w:val="both"/>
        <w:rPr>
          <w:rFonts w:ascii="Sylfaen" w:hAnsi="Sylfaen"/>
          <w:sz w:val="20"/>
          <w:szCs w:val="20"/>
          <w:lang w:val="ka-GE"/>
        </w:rPr>
      </w:pPr>
      <w:r w:rsidRPr="00573550">
        <w:rPr>
          <w:rFonts w:ascii="Sylfaen" w:hAnsi="Sylfaen"/>
          <w:sz w:val="20"/>
          <w:szCs w:val="20"/>
          <w:lang w:val="ka-GE"/>
        </w:rPr>
        <w:t>დანართი</w:t>
      </w:r>
      <w:r>
        <w:rPr>
          <w:rFonts w:ascii="Sylfaen" w:hAnsi="Sylfaen"/>
          <w:sz w:val="20"/>
          <w:szCs w:val="20"/>
          <w:lang w:val="ka-GE"/>
        </w:rPr>
        <w:t xml:space="preserve"> </w:t>
      </w:r>
      <w:r w:rsidRPr="00573550">
        <w:rPr>
          <w:rFonts w:ascii="Sylfaen" w:hAnsi="Sylfaen"/>
          <w:sz w:val="20"/>
          <w:szCs w:val="20"/>
          <w:lang w:val="ka-GE"/>
        </w:rPr>
        <w:t>N2 - GWP ეთიკის და ქცევის კოდექსი. ანტიკორუფციული პოლიტიკა. გაეროს გლობალური შეთანხმება.</w:t>
      </w:r>
    </w:p>
    <w:p w14:paraId="142B609F" w14:textId="77777777" w:rsidR="00E45EB8" w:rsidRDefault="00E45EB8" w:rsidP="00DE2595">
      <w:pPr>
        <w:spacing w:after="0"/>
        <w:jc w:val="both"/>
        <w:rPr>
          <w:rFonts w:ascii="Sylfaen" w:hAnsi="Sylfaen"/>
          <w:b/>
          <w:sz w:val="20"/>
          <w:szCs w:val="20"/>
          <w:lang w:val="ka-GE"/>
        </w:rPr>
      </w:pPr>
    </w:p>
    <w:p w14:paraId="7089A739" w14:textId="3A7FBA5A" w:rsidR="00CC4789" w:rsidRPr="00DE2595" w:rsidRDefault="008D1A80" w:rsidP="00DE2595">
      <w:pPr>
        <w:spacing w:after="0"/>
        <w:jc w:val="both"/>
        <w:rPr>
          <w:rFonts w:ascii="Sylfaen" w:hAnsi="Sylfaen"/>
          <w:b/>
          <w:sz w:val="20"/>
          <w:szCs w:val="20"/>
          <w:lang w:val="ka-GE"/>
        </w:rPr>
      </w:pPr>
      <w:r w:rsidRPr="00DE2595">
        <w:rPr>
          <w:rFonts w:ascii="Sylfaen" w:hAnsi="Sylfaen"/>
          <w:b/>
          <w:sz w:val="20"/>
          <w:szCs w:val="20"/>
          <w:lang w:val="ka-GE"/>
        </w:rPr>
        <w:t>1.8</w:t>
      </w:r>
      <w:r w:rsidR="00E90A78" w:rsidRPr="00DE2595">
        <w:rPr>
          <w:rFonts w:ascii="Sylfaen" w:hAnsi="Sylfaen"/>
          <w:b/>
          <w:sz w:val="20"/>
          <w:szCs w:val="20"/>
          <w:lang w:val="ka-GE"/>
        </w:rPr>
        <w:t xml:space="preserve"> </w:t>
      </w:r>
      <w:r w:rsidR="00BD74F8" w:rsidRPr="00DE2595">
        <w:rPr>
          <w:rFonts w:ascii="Sylfaen" w:hAnsi="Sylfaen"/>
          <w:b/>
          <w:sz w:val="20"/>
          <w:szCs w:val="20"/>
          <w:lang w:val="ka-GE"/>
        </w:rPr>
        <w:t>ს</w:t>
      </w:r>
      <w:r w:rsidR="00CC4789" w:rsidRPr="00DE2595">
        <w:rPr>
          <w:rFonts w:ascii="Sylfaen" w:hAnsi="Sylfaen"/>
          <w:b/>
          <w:sz w:val="20"/>
          <w:szCs w:val="20"/>
          <w:lang w:val="ka-GE"/>
        </w:rPr>
        <w:t>ხვა მოთხოვნა</w:t>
      </w:r>
    </w:p>
    <w:p w14:paraId="77E55003" w14:textId="0E2FC672" w:rsidR="00CC4789" w:rsidRPr="00DE2595" w:rsidRDefault="00CC4789" w:rsidP="00DE2595">
      <w:pPr>
        <w:spacing w:after="0"/>
        <w:jc w:val="both"/>
        <w:rPr>
          <w:rFonts w:ascii="Sylfaen" w:hAnsi="Sylfaen"/>
          <w:sz w:val="20"/>
          <w:szCs w:val="20"/>
          <w:lang w:val="ka-GE"/>
        </w:rPr>
      </w:pPr>
      <w:r w:rsidRPr="00DE2595">
        <w:rPr>
          <w:rFonts w:ascii="Sylfaen" w:hAnsi="Sylfaen"/>
          <w:sz w:val="20"/>
          <w:szCs w:val="20"/>
          <w:lang w:val="ka-GE"/>
        </w:rPr>
        <w:t>1</w:t>
      </w:r>
      <w:r w:rsidR="008D1A80" w:rsidRPr="00DE2595">
        <w:rPr>
          <w:rFonts w:ascii="Sylfaen" w:hAnsi="Sylfaen"/>
          <w:sz w:val="20"/>
          <w:szCs w:val="20"/>
          <w:lang w:val="ka-GE"/>
        </w:rPr>
        <w:t>.8</w:t>
      </w:r>
      <w:r w:rsidRPr="00DE2595">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DE2595" w:rsidRDefault="00CC4789" w:rsidP="00DE2595">
      <w:pPr>
        <w:pStyle w:val="ListParagraph"/>
        <w:numPr>
          <w:ilvl w:val="0"/>
          <w:numId w:val="21"/>
        </w:numPr>
        <w:tabs>
          <w:tab w:val="left" w:pos="426"/>
        </w:tabs>
        <w:spacing w:before="120" w:after="0"/>
        <w:jc w:val="both"/>
        <w:rPr>
          <w:rFonts w:ascii="Sylfaen" w:hAnsi="Sylfaen"/>
          <w:sz w:val="20"/>
          <w:szCs w:val="20"/>
          <w:lang w:val="ka-GE"/>
        </w:rPr>
      </w:pPr>
      <w:r w:rsidRPr="00DE2595">
        <w:rPr>
          <w:rFonts w:ascii="Sylfaen" w:hAnsi="Sylfaen"/>
          <w:sz w:val="20"/>
          <w:szCs w:val="20"/>
          <w:lang w:val="ka-GE"/>
        </w:rPr>
        <w:t>გაკოტრების პროცესში;</w:t>
      </w:r>
    </w:p>
    <w:p w14:paraId="0D0EC73C" w14:textId="77777777" w:rsidR="00CC4789" w:rsidRPr="00DE2595" w:rsidRDefault="00CC4789" w:rsidP="00DE2595">
      <w:pPr>
        <w:pStyle w:val="ListParagraph"/>
        <w:numPr>
          <w:ilvl w:val="0"/>
          <w:numId w:val="21"/>
        </w:numPr>
        <w:tabs>
          <w:tab w:val="left" w:pos="426"/>
        </w:tabs>
        <w:spacing w:before="120" w:after="0"/>
        <w:jc w:val="both"/>
        <w:rPr>
          <w:rFonts w:ascii="Sylfaen" w:hAnsi="Sylfaen"/>
          <w:sz w:val="20"/>
          <w:szCs w:val="20"/>
          <w:lang w:val="ka-GE"/>
        </w:rPr>
      </w:pPr>
      <w:r w:rsidRPr="00DE2595">
        <w:rPr>
          <w:rFonts w:ascii="Sylfaen" w:hAnsi="Sylfaen"/>
          <w:sz w:val="20"/>
          <w:szCs w:val="20"/>
          <w:lang w:val="ka-GE"/>
        </w:rPr>
        <w:t>ლიკვიდაციის პროცესში;</w:t>
      </w:r>
    </w:p>
    <w:p w14:paraId="0AFE087D" w14:textId="77777777" w:rsidR="00CC4789" w:rsidRPr="00DE2595" w:rsidRDefault="00CC4789" w:rsidP="00DE2595">
      <w:pPr>
        <w:pStyle w:val="ListParagraph"/>
        <w:numPr>
          <w:ilvl w:val="0"/>
          <w:numId w:val="21"/>
        </w:numPr>
        <w:tabs>
          <w:tab w:val="left" w:pos="426"/>
        </w:tabs>
        <w:spacing w:before="120" w:after="0"/>
        <w:jc w:val="both"/>
        <w:rPr>
          <w:rFonts w:ascii="Sylfaen" w:hAnsi="Sylfaen"/>
          <w:sz w:val="20"/>
          <w:szCs w:val="20"/>
          <w:lang w:val="ka-GE"/>
        </w:rPr>
      </w:pPr>
      <w:r w:rsidRPr="00DE2595">
        <w:rPr>
          <w:rFonts w:ascii="Sylfaen" w:hAnsi="Sylfaen"/>
          <w:sz w:val="20"/>
          <w:szCs w:val="20"/>
          <w:lang w:val="ka-GE"/>
        </w:rPr>
        <w:t>საქმიანობის დროებით შეჩერების მდგომარეობაში.</w:t>
      </w:r>
    </w:p>
    <w:p w14:paraId="4E986605" w14:textId="44790629" w:rsidR="00CC4789" w:rsidRPr="00DE2595" w:rsidRDefault="008D1A80" w:rsidP="00DE2595">
      <w:pPr>
        <w:spacing w:after="0"/>
        <w:jc w:val="both"/>
        <w:rPr>
          <w:rFonts w:ascii="Sylfaen" w:hAnsi="Sylfaen"/>
          <w:b/>
          <w:sz w:val="20"/>
          <w:szCs w:val="20"/>
          <w:lang w:val="ka-GE"/>
        </w:rPr>
      </w:pPr>
      <w:r w:rsidRPr="00DE2595">
        <w:rPr>
          <w:rFonts w:ascii="Sylfaen" w:hAnsi="Sylfaen" w:cs="Sylfaen"/>
          <w:sz w:val="20"/>
          <w:szCs w:val="20"/>
          <w:lang w:val="ka-GE"/>
        </w:rPr>
        <w:t>1.8</w:t>
      </w:r>
      <w:r w:rsidR="00E90A78" w:rsidRPr="00DE2595">
        <w:rPr>
          <w:rFonts w:ascii="Sylfaen" w:hAnsi="Sylfaen" w:cs="Sylfaen"/>
          <w:sz w:val="20"/>
          <w:szCs w:val="20"/>
          <w:lang w:val="ka-GE"/>
        </w:rPr>
        <w:t xml:space="preserve">.2 </w:t>
      </w:r>
      <w:r w:rsidR="00CC4789" w:rsidRPr="00DE2595">
        <w:rPr>
          <w:rFonts w:ascii="Sylfaen" w:hAnsi="Sylfaen" w:cs="Sylfaen"/>
          <w:sz w:val="20"/>
          <w:szCs w:val="20"/>
          <w:lang w:val="ka-GE"/>
        </w:rPr>
        <w:t>ფასების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წარმოდგენა</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დასაშვებია</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მხოლოდ</w:t>
      </w:r>
      <w:r w:rsidR="00CC4789" w:rsidRPr="00DE2595">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E2CD0B" w:rsidR="00CE7176" w:rsidRPr="00DE2595" w:rsidRDefault="008D1A80" w:rsidP="00DE2595">
      <w:pPr>
        <w:jc w:val="both"/>
        <w:rPr>
          <w:rFonts w:ascii="Sylfaen" w:hAnsi="Sylfaen"/>
          <w:sz w:val="20"/>
          <w:szCs w:val="20"/>
          <w:lang w:val="es-MX"/>
        </w:rPr>
      </w:pPr>
      <w:r w:rsidRPr="00DE2595">
        <w:rPr>
          <w:rFonts w:ascii="Sylfaen" w:hAnsi="Sylfaen" w:cs="Sylfaen"/>
          <w:sz w:val="20"/>
          <w:szCs w:val="20"/>
          <w:lang w:val="ka-GE"/>
        </w:rPr>
        <w:t>1.8</w:t>
      </w:r>
      <w:r w:rsidR="00E90A78" w:rsidRPr="00DE2595">
        <w:rPr>
          <w:rFonts w:ascii="Sylfaen" w:hAnsi="Sylfaen" w:cs="Sylfaen"/>
          <w:sz w:val="20"/>
          <w:szCs w:val="20"/>
          <w:lang w:val="ka-GE"/>
        </w:rPr>
        <w:t xml:space="preserve">.3 </w:t>
      </w:r>
      <w:r w:rsidR="00CC4789" w:rsidRPr="00DE2595">
        <w:rPr>
          <w:rFonts w:ascii="Sylfaen" w:hAnsi="Sylfaen" w:cs="Sylfaen"/>
          <w:sz w:val="20"/>
          <w:szCs w:val="20"/>
          <w:lang w:val="ka-GE"/>
        </w:rPr>
        <w:t>პრეტენდენტის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მიერ</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წარმოდგენილი</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წინადადება</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ძალაში</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უნდა</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იყოს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წინადადებების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მიღები</w:t>
      </w:r>
      <w:r w:rsidR="00E563CE" w:rsidRPr="00DE2595">
        <w:rPr>
          <w:rFonts w:ascii="Sylfaen" w:hAnsi="Sylfaen"/>
          <w:sz w:val="20"/>
          <w:szCs w:val="20"/>
          <w:lang w:val="ka-GE"/>
        </w:rPr>
        <w:t xml:space="preserve">ს თარიღიდან </w:t>
      </w:r>
      <w:r w:rsidR="00E563CE" w:rsidRPr="00DE2595">
        <w:rPr>
          <w:rFonts w:ascii="Sylfaen" w:hAnsi="Sylfaen"/>
          <w:b/>
          <w:sz w:val="20"/>
          <w:szCs w:val="20"/>
          <w:lang w:val="ka-GE"/>
        </w:rPr>
        <w:t>6</w:t>
      </w:r>
      <w:r w:rsidR="00CC4789" w:rsidRPr="00DE2595">
        <w:rPr>
          <w:rFonts w:ascii="Sylfaen" w:hAnsi="Sylfaen"/>
          <w:b/>
          <w:sz w:val="20"/>
          <w:szCs w:val="20"/>
          <w:lang w:val="ka-GE"/>
        </w:rPr>
        <w:t>0 (</w:t>
      </w:r>
      <w:r w:rsidR="00E563CE" w:rsidRPr="00DE2595">
        <w:rPr>
          <w:rFonts w:ascii="Sylfaen" w:hAnsi="Sylfaen"/>
          <w:b/>
          <w:sz w:val="20"/>
          <w:szCs w:val="20"/>
          <w:lang w:val="ka-GE"/>
        </w:rPr>
        <w:t>სამოცი</w:t>
      </w:r>
      <w:r w:rsidR="00CC4789" w:rsidRPr="00DE2595">
        <w:rPr>
          <w:rFonts w:ascii="Sylfaen" w:hAnsi="Sylfaen"/>
          <w:b/>
          <w:sz w:val="20"/>
          <w:szCs w:val="20"/>
          <w:lang w:val="ka-GE"/>
        </w:rPr>
        <w:t>) კალენდარული დღის განმავლობაში.</w:t>
      </w:r>
    </w:p>
    <w:p w14:paraId="751106E6" w14:textId="13D39842" w:rsidR="00E90A78" w:rsidRPr="00DE2595" w:rsidRDefault="008D1A80" w:rsidP="00DE2595">
      <w:pPr>
        <w:jc w:val="both"/>
        <w:rPr>
          <w:rFonts w:ascii="Sylfaen" w:hAnsi="Sylfaen"/>
          <w:sz w:val="20"/>
          <w:szCs w:val="20"/>
          <w:lang w:val="es-MX"/>
        </w:rPr>
      </w:pPr>
      <w:r w:rsidRPr="00DE2595">
        <w:rPr>
          <w:rFonts w:ascii="Sylfaen" w:hAnsi="Sylfaen" w:cs="Sylfaen"/>
          <w:sz w:val="20"/>
          <w:szCs w:val="20"/>
          <w:lang w:val="ka-GE"/>
        </w:rPr>
        <w:t>1.8</w:t>
      </w:r>
      <w:r w:rsidR="00E90A78" w:rsidRPr="00DE2595">
        <w:rPr>
          <w:rFonts w:ascii="Sylfaen" w:hAnsi="Sylfaen" w:cs="Sylfaen"/>
          <w:sz w:val="20"/>
          <w:szCs w:val="20"/>
          <w:lang w:val="ka-GE"/>
        </w:rPr>
        <w:t xml:space="preserve">.4 </w:t>
      </w:r>
      <w:proofErr w:type="spellStart"/>
      <w:r w:rsidR="007A4B6C" w:rsidRPr="00DE2595">
        <w:rPr>
          <w:rFonts w:ascii="Sylfaen" w:hAnsi="Sylfaen" w:cs="Sylfaen"/>
          <w:sz w:val="20"/>
          <w:szCs w:val="20"/>
          <w:lang w:val="ka-GE"/>
        </w:rPr>
        <w:t>შემსყიდველი,</w:t>
      </w:r>
      <w:r w:rsidR="00CC4789" w:rsidRPr="00DE2595">
        <w:rPr>
          <w:rFonts w:ascii="Sylfaen" w:hAnsi="Sylfaen" w:cs="Sylfaen"/>
          <w:sz w:val="20"/>
          <w:szCs w:val="20"/>
          <w:lang w:val="ka-GE"/>
        </w:rPr>
        <w:t>უფლებას</w:t>
      </w:r>
      <w:proofErr w:type="spellEnd"/>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იტოვებს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თვითონ</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განსაზღვროს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ტენდერის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დასრულების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ვადა</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შეცვალოს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ტენდერის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პირობები</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რასაც</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დროულად</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აცნობებს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ტენდერის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მონაწილეებს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ან</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შეწყვიტოს</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ტენდერი</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მისი</w:t>
      </w:r>
      <w:r w:rsidR="00CC4789" w:rsidRPr="00DE2595">
        <w:rPr>
          <w:rFonts w:ascii="Sylfaen" w:hAnsi="Sylfaen"/>
          <w:sz w:val="20"/>
          <w:szCs w:val="20"/>
          <w:lang w:val="ka-GE"/>
        </w:rPr>
        <w:t xml:space="preserve"> </w:t>
      </w:r>
      <w:r w:rsidR="00CC4789" w:rsidRPr="00DE2595">
        <w:rPr>
          <w:rFonts w:ascii="Sylfaen" w:hAnsi="Sylfaen" w:cs="Sylfaen"/>
          <w:sz w:val="20"/>
          <w:szCs w:val="20"/>
          <w:lang w:val="ka-GE"/>
        </w:rPr>
        <w:t>მიმდინარე</w:t>
      </w:r>
      <w:r w:rsidR="00CC4789" w:rsidRPr="00DE2595">
        <w:rPr>
          <w:rFonts w:ascii="Sylfaen" w:hAnsi="Sylfaen"/>
          <w:sz w:val="20"/>
          <w:szCs w:val="20"/>
          <w:lang w:val="ka-GE"/>
        </w:rPr>
        <w:t xml:space="preserve">ობის </w:t>
      </w:r>
      <w:proofErr w:type="spellStart"/>
      <w:r w:rsidR="00CC4789" w:rsidRPr="00DE2595">
        <w:rPr>
          <w:rFonts w:ascii="Sylfaen" w:hAnsi="Sylfaen"/>
          <w:sz w:val="20"/>
          <w:szCs w:val="20"/>
          <w:lang w:val="ka-GE"/>
        </w:rPr>
        <w:t>ნებმისმიერ</w:t>
      </w:r>
      <w:proofErr w:type="spellEnd"/>
      <w:r w:rsidR="00CC4789" w:rsidRPr="00DE2595">
        <w:rPr>
          <w:rFonts w:ascii="Sylfaen" w:hAnsi="Sylfaen"/>
          <w:sz w:val="20"/>
          <w:szCs w:val="20"/>
          <w:lang w:val="ka-GE"/>
        </w:rPr>
        <w:t xml:space="preserve"> ეტაპზე.</w:t>
      </w:r>
    </w:p>
    <w:p w14:paraId="522DE442" w14:textId="703AFBC2" w:rsidR="00CC4789" w:rsidRPr="00DE2595" w:rsidRDefault="00B56244" w:rsidP="00DE2595">
      <w:pPr>
        <w:pStyle w:val="ListParagraph"/>
        <w:spacing w:after="0"/>
        <w:ind w:left="0" w:firstLine="426"/>
        <w:jc w:val="both"/>
        <w:rPr>
          <w:rFonts w:ascii="Sylfaen" w:hAnsi="Sylfaen"/>
          <w:sz w:val="20"/>
          <w:szCs w:val="20"/>
          <w:lang w:val="ka-GE"/>
        </w:rPr>
      </w:pPr>
      <w:r w:rsidRPr="00DE2595">
        <w:rPr>
          <w:rFonts w:ascii="Sylfaen" w:hAnsi="Sylfaen" w:cs="Sylfaen"/>
          <w:sz w:val="20"/>
          <w:szCs w:val="20"/>
          <w:lang w:val="ka-GE"/>
        </w:rPr>
        <w:t>შემსყიდველი</w:t>
      </w:r>
      <w:r w:rsidRPr="00DE2595">
        <w:rPr>
          <w:rFonts w:ascii="Sylfaen" w:hAnsi="Sylfaen" w:cs="Arial"/>
          <w:sz w:val="20"/>
          <w:szCs w:val="20"/>
          <w:lang w:val="ka-GE"/>
        </w:rPr>
        <w:t xml:space="preserve">, </w:t>
      </w:r>
      <w:r w:rsidR="00CC4789" w:rsidRPr="00DE2595">
        <w:rPr>
          <w:rFonts w:ascii="Sylfaen" w:hAnsi="Sylfaen"/>
          <w:sz w:val="20"/>
          <w:szCs w:val="20"/>
          <w:lang w:val="ka-GE"/>
        </w:rPr>
        <w:t xml:space="preserve">გამარჯვებულ მიმწოდებელს გამოავლენს </w:t>
      </w:r>
      <w:proofErr w:type="spellStart"/>
      <w:r w:rsidR="00CC4789" w:rsidRPr="00DE2595">
        <w:rPr>
          <w:rFonts w:ascii="Sylfaen" w:hAnsi="Sylfaen"/>
          <w:sz w:val="20"/>
          <w:szCs w:val="20"/>
          <w:lang w:val="ka-GE"/>
        </w:rPr>
        <w:t>სატენდერო</w:t>
      </w:r>
      <w:proofErr w:type="spellEnd"/>
      <w:r w:rsidR="00CC4789" w:rsidRPr="00DE2595">
        <w:rPr>
          <w:rFonts w:ascii="Sylfaen" w:hAnsi="Sylfaen"/>
          <w:sz w:val="20"/>
          <w:szCs w:val="20"/>
          <w:lang w:val="ka-GE"/>
        </w:rPr>
        <w:t xml:space="preserve"> კომისიაზე და გადაწყვეტილებას აცნობებს ყველა მონაწილე კომპანიას. </w:t>
      </w:r>
      <w:r w:rsidRPr="00DE2595">
        <w:rPr>
          <w:rFonts w:ascii="Sylfaen" w:hAnsi="Sylfaen" w:cs="Sylfaen"/>
          <w:sz w:val="20"/>
          <w:szCs w:val="20"/>
          <w:lang w:val="ka-GE"/>
        </w:rPr>
        <w:t>შემსყიდველი</w:t>
      </w:r>
      <w:r w:rsidRPr="00DE2595">
        <w:rPr>
          <w:rFonts w:ascii="Sylfaen" w:hAnsi="Sylfaen" w:cs="Arial"/>
          <w:sz w:val="20"/>
          <w:szCs w:val="20"/>
          <w:lang w:val="ka-GE"/>
        </w:rPr>
        <w:t xml:space="preserve">, </w:t>
      </w:r>
      <w:r w:rsidR="00CC4789" w:rsidRPr="00DE2595">
        <w:rPr>
          <w:rFonts w:ascii="Sylfaen" w:hAnsi="Sylfaen"/>
          <w:sz w:val="20"/>
          <w:szCs w:val="20"/>
          <w:lang w:val="ka-GE"/>
        </w:rPr>
        <w:t xml:space="preserve">არ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DE2595">
        <w:rPr>
          <w:rFonts w:ascii="Sylfaen" w:hAnsi="Sylfaen"/>
          <w:sz w:val="20"/>
          <w:szCs w:val="20"/>
          <w:lang w:val="ka-GE"/>
        </w:rPr>
        <w:t>კონსკურსთან</w:t>
      </w:r>
      <w:proofErr w:type="spellEnd"/>
      <w:r w:rsidR="00CC4789" w:rsidRPr="00DE2595">
        <w:rPr>
          <w:rFonts w:ascii="Sylfaen" w:hAnsi="Sylfaen"/>
          <w:sz w:val="20"/>
          <w:szCs w:val="20"/>
          <w:lang w:val="ka-GE"/>
        </w:rPr>
        <w:t xml:space="preserve"> დაკავშირებულ ნებისმიერ გადაწყვეტილებაზე.</w:t>
      </w:r>
    </w:p>
    <w:p w14:paraId="459A939D" w14:textId="3C1E8459" w:rsidR="00CC4789" w:rsidRPr="00DE2595" w:rsidRDefault="00B56244" w:rsidP="00DE2595">
      <w:pPr>
        <w:pStyle w:val="ListParagraph"/>
        <w:spacing w:after="0"/>
        <w:ind w:left="0" w:firstLine="426"/>
        <w:jc w:val="both"/>
        <w:rPr>
          <w:rFonts w:ascii="Sylfaen" w:hAnsi="Sylfaen"/>
          <w:sz w:val="20"/>
          <w:szCs w:val="20"/>
          <w:lang w:val="es-MX"/>
        </w:rPr>
      </w:pPr>
      <w:r w:rsidRPr="00DE2595">
        <w:rPr>
          <w:rFonts w:ascii="Sylfaen" w:hAnsi="Sylfaen" w:cs="Sylfaen"/>
          <w:sz w:val="20"/>
          <w:szCs w:val="20"/>
          <w:lang w:val="ka-GE"/>
        </w:rPr>
        <w:t xml:space="preserve">შემსყიდველი </w:t>
      </w:r>
      <w:r w:rsidR="00CC4789" w:rsidRPr="00DE2595">
        <w:rPr>
          <w:rFonts w:ascii="Sylfaen" w:hAnsi="Sylfaen"/>
          <w:sz w:val="20"/>
          <w:szCs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DE2595" w:rsidRDefault="00CC4789" w:rsidP="00DE2595">
      <w:pPr>
        <w:spacing w:after="0"/>
        <w:ind w:firstLine="426"/>
        <w:jc w:val="both"/>
        <w:rPr>
          <w:rFonts w:ascii="Sylfaen" w:hAnsi="Sylfaen"/>
          <w:sz w:val="20"/>
          <w:szCs w:val="20"/>
          <w:lang w:val="ka-GE"/>
        </w:rPr>
      </w:pPr>
      <w:r w:rsidRPr="00DE2595">
        <w:rPr>
          <w:rFonts w:ascii="Sylfaen" w:hAnsi="Sylfaen"/>
          <w:sz w:val="20"/>
          <w:szCs w:val="20"/>
          <w:lang w:val="ka-GE"/>
        </w:rPr>
        <w:t xml:space="preserve">გთხოვთ გაითვალისწინოთ, რომ </w:t>
      </w:r>
      <w:r w:rsidR="00B56244" w:rsidRPr="00DE2595">
        <w:rPr>
          <w:rFonts w:ascii="Sylfaen" w:hAnsi="Sylfaen" w:cs="Sylfaen"/>
          <w:sz w:val="20"/>
          <w:szCs w:val="20"/>
          <w:lang w:val="ka-GE"/>
        </w:rPr>
        <w:t xml:space="preserve">შემსყიდველი </w:t>
      </w:r>
      <w:r w:rsidRPr="00DE2595">
        <w:rPr>
          <w:rFonts w:ascii="Sylfaen" w:hAnsi="Sylfaen"/>
          <w:sz w:val="20"/>
          <w:szCs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DE2595" w:rsidRDefault="00CC4789" w:rsidP="00DE2595">
      <w:pPr>
        <w:spacing w:after="0"/>
        <w:ind w:firstLine="426"/>
        <w:jc w:val="both"/>
        <w:rPr>
          <w:rFonts w:ascii="Sylfaen" w:hAnsi="Sylfaen"/>
          <w:b/>
          <w:i/>
          <w:sz w:val="20"/>
          <w:szCs w:val="20"/>
          <w:lang w:val="ka-GE"/>
        </w:rPr>
      </w:pPr>
    </w:p>
    <w:p w14:paraId="317FFEE5" w14:textId="07836B71" w:rsidR="00CC4789" w:rsidRPr="00DE2595" w:rsidRDefault="00CC4789" w:rsidP="006D3191">
      <w:pPr>
        <w:spacing w:after="0"/>
        <w:jc w:val="both"/>
        <w:rPr>
          <w:rFonts w:ascii="Sylfaen" w:hAnsi="Sylfaen"/>
          <w:b/>
          <w:i/>
          <w:sz w:val="20"/>
          <w:szCs w:val="20"/>
          <w:lang w:val="es-MX"/>
        </w:rPr>
      </w:pPr>
      <w:r w:rsidRPr="00DE2595">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DE2595">
        <w:rPr>
          <w:rFonts w:ascii="Sylfaen" w:hAnsi="Sylfaen"/>
          <w:b/>
          <w:i/>
          <w:sz w:val="20"/>
          <w:szCs w:val="20"/>
          <w:lang w:val="ka-GE"/>
        </w:rPr>
        <w:t xml:space="preserve"> </w:t>
      </w:r>
      <w:proofErr w:type="spellStart"/>
      <w:r w:rsidR="00B56244" w:rsidRPr="00DE2595">
        <w:rPr>
          <w:rFonts w:ascii="Sylfaen" w:hAnsi="Sylfaen" w:cs="Sylfaen"/>
          <w:sz w:val="20"/>
          <w:szCs w:val="20"/>
          <w:lang w:val="ka-GE"/>
        </w:rPr>
        <w:t>შემსყიდველის</w:t>
      </w:r>
      <w:proofErr w:type="spellEnd"/>
      <w:r w:rsidR="00B56244" w:rsidRPr="00DE2595">
        <w:rPr>
          <w:rFonts w:ascii="Sylfaen" w:hAnsi="Sylfaen" w:cs="Sylfaen"/>
          <w:sz w:val="20"/>
          <w:szCs w:val="20"/>
          <w:lang w:val="ka-GE"/>
        </w:rPr>
        <w:t xml:space="preserve"> </w:t>
      </w:r>
      <w:r w:rsidR="00931570" w:rsidRPr="00DE2595">
        <w:rPr>
          <w:rFonts w:ascii="Sylfaen" w:hAnsi="Sylfaen" w:cs="Arial"/>
          <w:sz w:val="20"/>
          <w:szCs w:val="20"/>
          <w:lang w:val="ka-GE"/>
        </w:rPr>
        <w:t xml:space="preserve"> </w:t>
      </w:r>
      <w:r w:rsidR="00B56244" w:rsidRPr="00DE2595">
        <w:rPr>
          <w:rFonts w:ascii="Sylfaen" w:hAnsi="Sylfaen"/>
          <w:sz w:val="20"/>
          <w:szCs w:val="20"/>
          <w:lang w:val="ka-GE"/>
        </w:rPr>
        <w:t>მხრიდან.</w:t>
      </w:r>
    </w:p>
    <w:p w14:paraId="236824B8" w14:textId="77777777" w:rsidR="00E90A78" w:rsidRPr="00DE2595" w:rsidRDefault="00E90A78" w:rsidP="00DE2595">
      <w:pPr>
        <w:spacing w:after="0"/>
        <w:ind w:firstLine="426"/>
        <w:jc w:val="both"/>
        <w:rPr>
          <w:rFonts w:ascii="Sylfaen" w:hAnsi="Sylfaen"/>
          <w:b/>
          <w:i/>
          <w:sz w:val="20"/>
          <w:szCs w:val="20"/>
          <w:lang w:val="es-MX"/>
        </w:rPr>
      </w:pPr>
    </w:p>
    <w:p w14:paraId="5D4DB8DD" w14:textId="553E4C03" w:rsidR="008246F4" w:rsidRPr="00DE2595" w:rsidRDefault="008D1A80" w:rsidP="006D3191">
      <w:pPr>
        <w:spacing w:after="0"/>
        <w:jc w:val="both"/>
        <w:rPr>
          <w:rFonts w:ascii="Sylfaen" w:hAnsi="Sylfaen"/>
          <w:b/>
          <w:sz w:val="20"/>
          <w:szCs w:val="20"/>
          <w:lang w:val="ka-GE"/>
        </w:rPr>
      </w:pPr>
      <w:r w:rsidRPr="00DE2595">
        <w:rPr>
          <w:rFonts w:ascii="Sylfaen" w:hAnsi="Sylfaen"/>
          <w:b/>
          <w:sz w:val="20"/>
          <w:szCs w:val="20"/>
          <w:lang w:val="ka-GE"/>
        </w:rPr>
        <w:t>1.9</w:t>
      </w:r>
      <w:r w:rsidR="00E90A78" w:rsidRPr="00DE2595">
        <w:rPr>
          <w:rFonts w:ascii="Sylfaen" w:hAnsi="Sylfaen"/>
          <w:b/>
          <w:sz w:val="20"/>
          <w:szCs w:val="20"/>
          <w:lang w:val="ka-GE"/>
        </w:rPr>
        <w:t xml:space="preserve"> </w:t>
      </w:r>
      <w:r w:rsidR="00E94ED1" w:rsidRPr="00DE2595">
        <w:rPr>
          <w:rFonts w:ascii="Sylfaen" w:hAnsi="Sylfaen"/>
          <w:b/>
          <w:sz w:val="20"/>
          <w:szCs w:val="20"/>
          <w:lang w:val="ka-GE"/>
        </w:rPr>
        <w:t>ინ</w:t>
      </w:r>
      <w:r w:rsidR="00CC4789" w:rsidRPr="00DE2595">
        <w:rPr>
          <w:rFonts w:ascii="Sylfaen" w:hAnsi="Sylfaen"/>
          <w:b/>
          <w:sz w:val="20"/>
          <w:szCs w:val="20"/>
          <w:lang w:val="ka-GE"/>
        </w:rPr>
        <w:t>ფორმაცია ელექტრონულ ტენდერში მონაწილეთათვი</w:t>
      </w:r>
      <w:r w:rsidR="00CC4789" w:rsidRPr="00DE2595">
        <w:rPr>
          <w:rFonts w:ascii="Sylfaen" w:hAnsi="Sylfaen" w:cs="Sylfaen"/>
          <w:b/>
          <w:sz w:val="20"/>
          <w:szCs w:val="20"/>
          <w:lang w:val="ka-GE"/>
        </w:rPr>
        <w:t>ს</w:t>
      </w:r>
    </w:p>
    <w:p w14:paraId="6851B73D" w14:textId="7CF31F27" w:rsidR="00A35A9C" w:rsidRPr="00DE2595" w:rsidRDefault="008246F4" w:rsidP="006D3191">
      <w:pPr>
        <w:spacing w:after="0"/>
        <w:jc w:val="both"/>
        <w:rPr>
          <w:rFonts w:ascii="Sylfaen" w:hAnsi="Sylfaen"/>
          <w:sz w:val="20"/>
          <w:szCs w:val="20"/>
          <w:lang w:val="ka-GE"/>
        </w:rPr>
      </w:pPr>
      <w:r w:rsidRPr="00DE2595">
        <w:rPr>
          <w:rFonts w:ascii="Sylfaen" w:hAnsi="Sylfaen"/>
          <w:sz w:val="20"/>
          <w:szCs w:val="20"/>
          <w:lang w:val="ka-GE"/>
        </w:rPr>
        <w:t>1</w:t>
      </w:r>
      <w:r w:rsidR="008D1A80" w:rsidRPr="00DE2595">
        <w:rPr>
          <w:rFonts w:ascii="Sylfaen" w:hAnsi="Sylfaen"/>
          <w:sz w:val="20"/>
          <w:szCs w:val="20"/>
          <w:lang w:val="ka-GE"/>
        </w:rPr>
        <w:t>.9</w:t>
      </w:r>
      <w:r w:rsidRPr="00DE2595">
        <w:rPr>
          <w:rFonts w:ascii="Sylfaen" w:hAnsi="Sylfaen"/>
          <w:sz w:val="20"/>
          <w:szCs w:val="20"/>
          <w:lang w:val="ka-GE"/>
        </w:rPr>
        <w:t>.1</w:t>
      </w:r>
      <w:r w:rsidRPr="00DE2595">
        <w:rPr>
          <w:rFonts w:ascii="Sylfaen" w:hAnsi="Sylfaen"/>
          <w:b/>
          <w:sz w:val="20"/>
          <w:szCs w:val="20"/>
          <w:lang w:val="ka-GE"/>
        </w:rPr>
        <w:t xml:space="preserve">  </w:t>
      </w:r>
      <w:r w:rsidRPr="00DE2595">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E2595">
        <w:rPr>
          <w:rFonts w:ascii="Sylfaen" w:hAnsi="Sylfaen"/>
          <w:sz w:val="20"/>
          <w:szCs w:val="20"/>
          <w:lang w:val="es-MX"/>
        </w:rPr>
        <w:t>tenders.ge-</w:t>
      </w:r>
      <w:r w:rsidRPr="00DE2595">
        <w:rPr>
          <w:rFonts w:ascii="Sylfaen" w:hAnsi="Sylfaen"/>
          <w:sz w:val="20"/>
          <w:szCs w:val="20"/>
          <w:lang w:val="ka-GE"/>
        </w:rPr>
        <w:t>ს პორტალის ონლაინ კითხვა-პასუხის რეჟიმი;</w:t>
      </w:r>
    </w:p>
    <w:p w14:paraId="28A71396" w14:textId="54E152EC" w:rsidR="007E0304" w:rsidRPr="00DE2595" w:rsidRDefault="008D1A80" w:rsidP="006D3191">
      <w:pPr>
        <w:spacing w:after="0"/>
        <w:jc w:val="both"/>
        <w:rPr>
          <w:rFonts w:ascii="Sylfaen" w:hAnsi="Sylfaen"/>
          <w:sz w:val="20"/>
          <w:szCs w:val="20"/>
          <w:lang w:val="ka-GE"/>
        </w:rPr>
      </w:pPr>
      <w:r w:rsidRPr="00DE2595">
        <w:rPr>
          <w:rFonts w:ascii="Sylfaen" w:hAnsi="Sylfaen"/>
          <w:sz w:val="20"/>
          <w:szCs w:val="20"/>
          <w:lang w:val="ka-GE"/>
        </w:rPr>
        <w:t>1.9</w:t>
      </w:r>
      <w:r w:rsidR="001258A9" w:rsidRPr="00DE2595">
        <w:rPr>
          <w:rFonts w:ascii="Sylfaen" w:hAnsi="Sylfaen"/>
          <w:sz w:val="20"/>
          <w:szCs w:val="20"/>
          <w:lang w:val="ka-GE"/>
        </w:rPr>
        <w:t xml:space="preserve">.2 </w:t>
      </w:r>
      <w:r w:rsidR="00C86CD0" w:rsidRPr="00DE2595">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DE2595">
          <w:rPr>
            <w:rStyle w:val="Hyperlink"/>
            <w:rFonts w:ascii="Sylfaen" w:hAnsi="Sylfaen"/>
            <w:sz w:val="20"/>
            <w:szCs w:val="20"/>
            <w:lang w:val="ka-GE"/>
          </w:rPr>
          <w:t>www.tenders.ge</w:t>
        </w:r>
      </w:hyperlink>
    </w:p>
    <w:p w14:paraId="2EE38DE1" w14:textId="70642A97" w:rsidR="007E0304" w:rsidRPr="00DE2595" w:rsidRDefault="008D1A80" w:rsidP="006D3191">
      <w:pPr>
        <w:spacing w:after="0"/>
        <w:jc w:val="both"/>
        <w:rPr>
          <w:rFonts w:ascii="Sylfaen" w:hAnsi="Sylfaen"/>
          <w:sz w:val="20"/>
          <w:szCs w:val="20"/>
          <w:lang w:val="ka-GE"/>
        </w:rPr>
      </w:pPr>
      <w:r w:rsidRPr="00DE2595">
        <w:rPr>
          <w:rFonts w:ascii="Sylfaen" w:hAnsi="Sylfaen"/>
          <w:sz w:val="20"/>
          <w:szCs w:val="20"/>
          <w:lang w:val="ka-GE"/>
        </w:rPr>
        <w:t>1.9</w:t>
      </w:r>
      <w:r w:rsidR="007E0304" w:rsidRPr="00DE2595">
        <w:rPr>
          <w:rFonts w:ascii="Sylfaen" w:hAnsi="Sylfaen"/>
          <w:sz w:val="20"/>
          <w:szCs w:val="20"/>
          <w:lang w:val="ka-GE"/>
        </w:rPr>
        <w:t xml:space="preserve">.3 </w:t>
      </w:r>
      <w:r w:rsidR="007E0304" w:rsidRPr="00DE2595">
        <w:rPr>
          <w:rFonts w:ascii="Sylfaen" w:hAnsi="Sylfaen"/>
          <w:sz w:val="20"/>
          <w:szCs w:val="20"/>
          <w:lang w:val="es-MX"/>
        </w:rPr>
        <w:t>tenders.ge-</w:t>
      </w:r>
      <w:r w:rsidR="007E0304" w:rsidRPr="00DE2595">
        <w:rPr>
          <w:rFonts w:ascii="Sylfaen" w:hAnsi="Sylfaen"/>
          <w:sz w:val="20"/>
          <w:szCs w:val="20"/>
          <w:lang w:val="ka-GE"/>
        </w:rPr>
        <w:t xml:space="preserve">ზე ელექტრონული ტენდერში მონაწილეობის ინსტრუქცია იხილეთ თანდართულ ფაილში </w:t>
      </w:r>
    </w:p>
    <w:p w14:paraId="4DC2C6A9" w14:textId="3EE91661" w:rsidR="00E563CE" w:rsidRDefault="00E563CE" w:rsidP="006D3191">
      <w:pPr>
        <w:spacing w:after="0"/>
        <w:jc w:val="both"/>
        <w:rPr>
          <w:rFonts w:ascii="Sylfaen" w:hAnsi="Sylfaen"/>
          <w:b/>
          <w:sz w:val="20"/>
          <w:szCs w:val="20"/>
          <w:lang w:val="ka-GE"/>
        </w:rPr>
      </w:pPr>
      <w:r w:rsidRPr="00DE2595">
        <w:rPr>
          <w:rFonts w:ascii="Sylfaen" w:hAnsi="Sylfaen"/>
          <w:sz w:val="20"/>
          <w:szCs w:val="20"/>
          <w:lang w:val="ka-GE"/>
        </w:rPr>
        <w:t xml:space="preserve">1.9.4 </w:t>
      </w:r>
      <w:r w:rsidRPr="00DE2595">
        <w:rPr>
          <w:rFonts w:ascii="Sylfaen" w:hAnsi="Sylfaen"/>
          <w:b/>
          <w:sz w:val="20"/>
          <w:szCs w:val="20"/>
          <w:lang w:val="ka-GE"/>
        </w:rPr>
        <w:t>ტენდერში მონაწილეობა უფასოა.</w:t>
      </w:r>
    </w:p>
    <w:p w14:paraId="2883AB0C" w14:textId="77777777" w:rsidR="0094210F" w:rsidRDefault="0094210F" w:rsidP="006D3191">
      <w:pPr>
        <w:spacing w:after="0"/>
        <w:jc w:val="both"/>
        <w:rPr>
          <w:rFonts w:ascii="Sylfaen" w:hAnsi="Sylfaen"/>
          <w:b/>
          <w:sz w:val="20"/>
          <w:szCs w:val="20"/>
          <w:lang w:val="ka-GE"/>
        </w:rPr>
      </w:pPr>
    </w:p>
    <w:p w14:paraId="68543C36" w14:textId="77777777" w:rsidR="0094210F" w:rsidRPr="00573550" w:rsidRDefault="0094210F" w:rsidP="0094210F">
      <w:pPr>
        <w:spacing w:after="0"/>
        <w:jc w:val="both"/>
        <w:rPr>
          <w:rFonts w:ascii="Sylfaen" w:hAnsi="Sylfaen"/>
          <w:b/>
          <w:color w:val="EE0000"/>
          <w:sz w:val="20"/>
          <w:szCs w:val="20"/>
          <w:lang w:val="ka-GE"/>
        </w:rPr>
      </w:pPr>
      <w:r w:rsidRPr="00573550">
        <w:rPr>
          <w:rFonts w:ascii="Sylfaen" w:hAnsi="Sylfaen"/>
          <w:b/>
          <w:color w:val="EE0000"/>
          <w:sz w:val="20"/>
          <w:szCs w:val="20"/>
          <w:lang w:val="ka-GE"/>
        </w:rPr>
        <w:t xml:space="preserve">გავეცანი </w:t>
      </w:r>
    </w:p>
    <w:p w14:paraId="0296DD4E" w14:textId="77777777" w:rsidR="0094210F" w:rsidRPr="00573550" w:rsidRDefault="0094210F" w:rsidP="0094210F">
      <w:pPr>
        <w:spacing w:after="0"/>
        <w:jc w:val="both"/>
        <w:rPr>
          <w:rFonts w:ascii="Sylfaen" w:hAnsi="Sylfaen"/>
          <w:color w:val="EE0000"/>
          <w:sz w:val="20"/>
          <w:szCs w:val="20"/>
          <w:lang w:val="ka-GE"/>
        </w:rPr>
      </w:pPr>
    </w:p>
    <w:p w14:paraId="70B4AC36" w14:textId="77777777" w:rsidR="0094210F" w:rsidRPr="00573550" w:rsidRDefault="0094210F" w:rsidP="0094210F">
      <w:pPr>
        <w:spacing w:after="0"/>
        <w:jc w:val="both"/>
        <w:rPr>
          <w:rFonts w:ascii="Sylfaen" w:hAnsi="Sylfaen"/>
          <w:color w:val="EE0000"/>
          <w:sz w:val="20"/>
          <w:szCs w:val="20"/>
          <w:lang w:val="ka-GE"/>
        </w:rPr>
      </w:pPr>
      <w:r w:rsidRPr="00573550">
        <w:rPr>
          <w:rFonts w:ascii="Sylfaen" w:hAnsi="Sylfaen"/>
          <w:color w:val="EE0000"/>
          <w:sz w:val="20"/>
          <w:szCs w:val="20"/>
          <w:lang w:val="ka-GE"/>
        </w:rPr>
        <w:t>/მონაწილე კომპანიის უფლებამოსილი პირის ხელმოწერა/</w:t>
      </w:r>
    </w:p>
    <w:p w14:paraId="3138BA6A" w14:textId="77777777" w:rsidR="0094210F" w:rsidRDefault="0094210F" w:rsidP="006D3191">
      <w:pPr>
        <w:spacing w:after="0"/>
        <w:jc w:val="both"/>
        <w:rPr>
          <w:rFonts w:ascii="Sylfaen" w:hAnsi="Sylfaen"/>
          <w:b/>
          <w:sz w:val="20"/>
          <w:szCs w:val="20"/>
          <w:lang w:val="ka-GE"/>
        </w:rPr>
      </w:pPr>
    </w:p>
    <w:p w14:paraId="3EF7DBF1" w14:textId="77777777" w:rsidR="00711041" w:rsidRDefault="00711041" w:rsidP="006D3191">
      <w:pPr>
        <w:spacing w:after="0"/>
        <w:jc w:val="both"/>
        <w:rPr>
          <w:rFonts w:ascii="Sylfaen" w:hAnsi="Sylfaen"/>
          <w:b/>
          <w:sz w:val="20"/>
          <w:szCs w:val="20"/>
          <w:lang w:val="ka-GE"/>
        </w:rPr>
      </w:pPr>
    </w:p>
    <w:p w14:paraId="5E032D8B" w14:textId="77777777" w:rsidR="00711041" w:rsidRPr="004F6E0E" w:rsidRDefault="00711041" w:rsidP="00711041">
      <w:pPr>
        <w:spacing w:after="0" w:line="240" w:lineRule="auto"/>
        <w:jc w:val="both"/>
        <w:rPr>
          <w:rFonts w:ascii="Sylfaen" w:hAnsi="Sylfaen"/>
          <w:sz w:val="20"/>
          <w:szCs w:val="20"/>
          <w:lang w:val="ka-GE"/>
        </w:rPr>
      </w:pPr>
      <w:r w:rsidRPr="004F6E0E">
        <w:rPr>
          <w:rFonts w:ascii="Sylfaen" w:hAnsi="Sylfaen"/>
          <w:sz w:val="20"/>
          <w:szCs w:val="20"/>
          <w:lang w:val="ka-GE"/>
        </w:rPr>
        <w:t>პასუხისმგებელი პირი: შპს „</w:t>
      </w:r>
      <w:r>
        <w:rPr>
          <w:rFonts w:ascii="Sylfaen" w:hAnsi="Sylfaen"/>
          <w:sz w:val="20"/>
          <w:szCs w:val="20"/>
          <w:lang w:val="ka-GE"/>
        </w:rPr>
        <w:t>გარდაბნის გამწმენდი ნაგებობა</w:t>
      </w:r>
      <w:r w:rsidRPr="004F6E0E">
        <w:rPr>
          <w:rFonts w:ascii="Sylfaen" w:hAnsi="Sylfaen"/>
          <w:sz w:val="20"/>
          <w:szCs w:val="20"/>
          <w:lang w:val="ka-GE"/>
        </w:rPr>
        <w:t>“ (</w:t>
      </w:r>
      <w:r>
        <w:rPr>
          <w:rFonts w:ascii="Sylfaen" w:hAnsi="Sylfaen"/>
          <w:sz w:val="20"/>
          <w:szCs w:val="20"/>
        </w:rPr>
        <w:t>GST</w:t>
      </w:r>
      <w:r w:rsidRPr="004F6E0E">
        <w:rPr>
          <w:rFonts w:ascii="Sylfaen" w:hAnsi="Sylfaen"/>
          <w:sz w:val="20"/>
          <w:szCs w:val="20"/>
          <w:lang w:val="ka-GE"/>
        </w:rPr>
        <w:t>), საიდენტიფიკაციო ნომერი 20382</w:t>
      </w:r>
      <w:r>
        <w:rPr>
          <w:rFonts w:ascii="Sylfaen" w:hAnsi="Sylfaen"/>
          <w:sz w:val="20"/>
          <w:szCs w:val="20"/>
          <w:lang w:val="ka-GE"/>
        </w:rPr>
        <w:t>8313</w:t>
      </w:r>
      <w:r w:rsidRPr="004F6E0E">
        <w:rPr>
          <w:rFonts w:ascii="Sylfaen" w:hAnsi="Sylfaen"/>
          <w:sz w:val="20"/>
          <w:szCs w:val="20"/>
          <w:lang w:val="ka-GE"/>
        </w:rPr>
        <w:t xml:space="preserve">, პერსონალურ მონაცემთა დაცვის მიზნებისთვის - პერსონალურ მონაცემთა დაცვის ოფიცერი, </w:t>
      </w:r>
      <w:proofErr w:type="spellStart"/>
      <w:r w:rsidRPr="004F6E0E">
        <w:rPr>
          <w:rFonts w:ascii="Sylfaen" w:hAnsi="Sylfaen"/>
          <w:sz w:val="20"/>
          <w:szCs w:val="20"/>
          <w:lang w:val="ka-GE"/>
        </w:rPr>
        <w:t>სათავო</w:t>
      </w:r>
      <w:proofErr w:type="spellEnd"/>
      <w:r w:rsidRPr="004F6E0E">
        <w:rPr>
          <w:rFonts w:ascii="Sylfaen" w:hAnsi="Sylfaen"/>
          <w:sz w:val="20"/>
          <w:szCs w:val="20"/>
          <w:lang w:val="ka-GE"/>
        </w:rPr>
        <w:t xml:space="preserve"> ოფისი, მედეა (მზია) ჯუღელის ქ. N10, თბილისი 0179, საქართველო; საკონტაქტო ელ-ფოსტა: </w:t>
      </w:r>
      <w:hyperlink r:id="rId10" w:history="1">
        <w:r w:rsidRPr="004F6E0E">
          <w:rPr>
            <w:sz w:val="20"/>
            <w:szCs w:val="20"/>
          </w:rPr>
          <w:t>pdpo@gwp.ge</w:t>
        </w:r>
      </w:hyperlink>
      <w:r w:rsidRPr="004F6E0E">
        <w:rPr>
          <w:rFonts w:ascii="Sylfaen" w:hAnsi="Sylfaen"/>
          <w:sz w:val="20"/>
          <w:szCs w:val="20"/>
          <w:lang w:val="ka-GE"/>
        </w:rPr>
        <w:t xml:space="preserv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w:t>
      </w:r>
      <w:proofErr w:type="spellStart"/>
      <w:r w:rsidRPr="004F6E0E">
        <w:rPr>
          <w:rFonts w:ascii="Sylfaen" w:hAnsi="Sylfaen"/>
          <w:sz w:val="20"/>
          <w:szCs w:val="20"/>
          <w:lang w:val="ka-GE"/>
        </w:rPr>
        <w:t>მაიდენტიფიცირებელი</w:t>
      </w:r>
      <w:proofErr w:type="spellEnd"/>
      <w:r w:rsidRPr="004F6E0E">
        <w:rPr>
          <w:rFonts w:ascii="Sylfaen" w:hAnsi="Sylfaen"/>
          <w:sz w:val="20"/>
          <w:szCs w:val="20"/>
          <w:lang w:val="ka-GE"/>
        </w:rPr>
        <w:t xml:space="preserve"> გრიფით „მონაცემთა დაცვა“ გაგზავნით პერსონალურ მონაცემთა დაცვის ოფიცერთან, შპს </w:t>
      </w:r>
      <w:r>
        <w:rPr>
          <w:rFonts w:ascii="Sylfaen" w:hAnsi="Sylfaen"/>
          <w:sz w:val="20"/>
          <w:szCs w:val="20"/>
          <w:lang w:val="ka-GE"/>
        </w:rPr>
        <w:t>„გარდაბნის გამწმენდი ნაგებობა</w:t>
      </w:r>
      <w:r w:rsidRPr="004F6E0E">
        <w:rPr>
          <w:rFonts w:ascii="Sylfaen" w:hAnsi="Sylfaen"/>
          <w:sz w:val="20"/>
          <w:szCs w:val="20"/>
          <w:lang w:val="ka-GE"/>
        </w:rPr>
        <w:t xml:space="preserve">“,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Pr="004F6E0E">
          <w:rPr>
            <w:sz w:val="20"/>
            <w:szCs w:val="20"/>
          </w:rPr>
          <w:t>pdpo@gwp.ge</w:t>
        </w:r>
      </w:hyperlink>
      <w:r w:rsidRPr="004F6E0E">
        <w:rPr>
          <w:rFonts w:ascii="Sylfaen" w:hAnsi="Sylfaen"/>
          <w:sz w:val="20"/>
          <w:szCs w:val="2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Pr="004F6E0E">
        <w:rPr>
          <w:rFonts w:ascii="Sylfaen" w:hAnsi="Sylfaen"/>
          <w:sz w:val="20"/>
          <w:szCs w:val="20"/>
          <w:lang w:val="ka-GE"/>
        </w:rPr>
        <w:t>პრეტეზნიის</w:t>
      </w:r>
      <w:proofErr w:type="spellEnd"/>
      <w:r w:rsidRPr="004F6E0E">
        <w:rPr>
          <w:rFonts w:ascii="Sylfaen" w:hAnsi="Sylfaen"/>
          <w:sz w:val="20"/>
          <w:szCs w:val="2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Pr="004F6E0E">
          <w:rPr>
            <w:sz w:val="20"/>
            <w:szCs w:val="20"/>
          </w:rPr>
          <w:t>www.personaldata.ge)</w:t>
        </w:r>
      </w:hyperlink>
      <w:r w:rsidRPr="004F6E0E">
        <w:rPr>
          <w:rFonts w:ascii="Sylfaen" w:hAnsi="Sylfaen"/>
          <w:sz w:val="20"/>
          <w:szCs w:val="20"/>
          <w:lang w:val="ka-GE"/>
        </w:rPr>
        <w:t>.</w:t>
      </w:r>
    </w:p>
    <w:p w14:paraId="3AF713D9" w14:textId="77777777" w:rsidR="00711041" w:rsidRPr="001B2D3C" w:rsidRDefault="00711041" w:rsidP="00711041">
      <w:pPr>
        <w:spacing w:after="0" w:line="240" w:lineRule="auto"/>
        <w:jc w:val="both"/>
        <w:rPr>
          <w:rFonts w:asciiTheme="minorHAnsi" w:hAnsiTheme="minorHAnsi" w:cstheme="minorHAnsi"/>
          <w:b/>
          <w:sz w:val="20"/>
          <w:szCs w:val="20"/>
          <w:lang w:val="ka-GE"/>
        </w:rPr>
      </w:pPr>
    </w:p>
    <w:p w14:paraId="126C40EB" w14:textId="77777777" w:rsidR="00711041" w:rsidRPr="00DE2595" w:rsidRDefault="00711041" w:rsidP="006D3191">
      <w:pPr>
        <w:spacing w:after="0"/>
        <w:jc w:val="both"/>
        <w:rPr>
          <w:rFonts w:ascii="Sylfaen" w:hAnsi="Sylfaen"/>
          <w:b/>
          <w:sz w:val="20"/>
          <w:szCs w:val="20"/>
          <w:lang w:val="ka-GE"/>
        </w:rPr>
      </w:pPr>
    </w:p>
    <w:p w14:paraId="34BAF3EA" w14:textId="43FD9A3A" w:rsidR="008267D8" w:rsidRPr="00DE2595" w:rsidRDefault="008267D8" w:rsidP="00DE2595">
      <w:pPr>
        <w:spacing w:after="0"/>
        <w:ind w:left="360"/>
        <w:jc w:val="both"/>
        <w:rPr>
          <w:rFonts w:ascii="Sylfaen" w:hAnsi="Sylfaen"/>
          <w:sz w:val="20"/>
          <w:szCs w:val="20"/>
          <w:lang w:val="ka-GE"/>
        </w:rPr>
      </w:pPr>
    </w:p>
    <w:p w14:paraId="4B45BE62" w14:textId="62022A71" w:rsidR="00C41C03" w:rsidRPr="00DE2595" w:rsidRDefault="00F47570" w:rsidP="00DE2595">
      <w:pPr>
        <w:spacing w:after="0"/>
        <w:jc w:val="both"/>
        <w:rPr>
          <w:rFonts w:ascii="Sylfaen" w:hAnsi="Sylfaen"/>
          <w:b/>
          <w:sz w:val="20"/>
          <w:szCs w:val="20"/>
          <w:u w:val="single"/>
          <w:lang w:val="ka-GE"/>
        </w:rPr>
      </w:pPr>
      <w:r w:rsidRPr="00DE2595">
        <w:rPr>
          <w:rFonts w:ascii="Sylfaen" w:hAnsi="Sylfaen" w:cs="Sylfaen"/>
          <w:b/>
          <w:sz w:val="20"/>
          <w:szCs w:val="20"/>
          <w:u w:val="single"/>
          <w:lang w:val="ka-GE"/>
        </w:rPr>
        <w:t>საკონტაქტო</w:t>
      </w:r>
      <w:r w:rsidRPr="00DE2595">
        <w:rPr>
          <w:rFonts w:ascii="Sylfaen" w:hAnsi="Sylfaen"/>
          <w:b/>
          <w:sz w:val="20"/>
          <w:szCs w:val="20"/>
          <w:u w:val="single"/>
          <w:lang w:val="ka-GE"/>
        </w:rPr>
        <w:t xml:space="preserve"> </w:t>
      </w:r>
      <w:r w:rsidRPr="00DE2595">
        <w:rPr>
          <w:rFonts w:ascii="Sylfaen" w:hAnsi="Sylfaen" w:cs="Sylfaen"/>
          <w:b/>
          <w:sz w:val="20"/>
          <w:szCs w:val="20"/>
          <w:u w:val="single"/>
          <w:lang w:val="ka-GE"/>
        </w:rPr>
        <w:t>ინფორმაცია</w:t>
      </w:r>
      <w:r w:rsidRPr="00DE2595">
        <w:rPr>
          <w:rFonts w:ascii="Sylfaen" w:hAnsi="Sylfaen"/>
          <w:b/>
          <w:sz w:val="20"/>
          <w:szCs w:val="20"/>
          <w:u w:val="single"/>
          <w:lang w:val="ka-GE"/>
        </w:rPr>
        <w:t>:</w:t>
      </w:r>
    </w:p>
    <w:p w14:paraId="4DA59D87" w14:textId="38E8BBA1" w:rsidR="00C41C03" w:rsidRPr="00DE2595" w:rsidRDefault="00C41C03" w:rsidP="00DE2595">
      <w:pPr>
        <w:spacing w:after="0"/>
        <w:jc w:val="both"/>
        <w:rPr>
          <w:rFonts w:ascii="Sylfaen" w:hAnsi="Sylfaen"/>
          <w:b/>
          <w:sz w:val="20"/>
          <w:szCs w:val="20"/>
          <w:lang w:val="ka-GE"/>
        </w:rPr>
      </w:pPr>
      <w:r w:rsidRPr="00DE2595">
        <w:rPr>
          <w:rFonts w:ascii="Sylfaen" w:hAnsi="Sylfaen"/>
          <w:b/>
          <w:sz w:val="20"/>
          <w:szCs w:val="20"/>
          <w:lang w:val="ka-GE"/>
        </w:rPr>
        <w:t>შესყიდვების წარმომადგენელი</w:t>
      </w:r>
    </w:p>
    <w:p w14:paraId="4E446840" w14:textId="77777777" w:rsidR="004D3679" w:rsidRPr="00DE2595" w:rsidRDefault="004D3679" w:rsidP="00DE2595">
      <w:pPr>
        <w:spacing w:after="0"/>
        <w:jc w:val="both"/>
        <w:rPr>
          <w:rFonts w:ascii="Sylfaen" w:hAnsi="Sylfaen"/>
          <w:b/>
          <w:sz w:val="20"/>
          <w:szCs w:val="20"/>
          <w:lang w:val="ka-GE"/>
        </w:rPr>
      </w:pPr>
    </w:p>
    <w:p w14:paraId="4EFAD2AB" w14:textId="63C32293" w:rsidR="00F827AD" w:rsidRPr="00DE2595" w:rsidRDefault="00F827AD" w:rsidP="00DE2595">
      <w:pPr>
        <w:spacing w:after="0"/>
        <w:jc w:val="both"/>
        <w:rPr>
          <w:rFonts w:ascii="Sylfaen" w:hAnsi="Sylfaen"/>
          <w:sz w:val="20"/>
          <w:szCs w:val="20"/>
          <w:lang w:val="ka-GE"/>
        </w:rPr>
      </w:pPr>
      <w:r w:rsidRPr="00DE2595">
        <w:rPr>
          <w:rFonts w:ascii="Sylfaen" w:hAnsi="Sylfaen"/>
          <w:sz w:val="20"/>
          <w:szCs w:val="20"/>
          <w:lang w:val="ka-GE"/>
        </w:rPr>
        <w:t xml:space="preserve">საკონტაქტო პირი: </w:t>
      </w:r>
      <w:r w:rsidR="003009F8" w:rsidRPr="00DE2595">
        <w:rPr>
          <w:rFonts w:ascii="Sylfaen" w:hAnsi="Sylfaen"/>
          <w:sz w:val="20"/>
          <w:szCs w:val="20"/>
          <w:lang w:val="ka-GE"/>
        </w:rPr>
        <w:t>მარიამ ჭრიკიშვილი</w:t>
      </w:r>
    </w:p>
    <w:p w14:paraId="0770D665" w14:textId="57CE7CBA" w:rsidR="00F827AD" w:rsidRPr="00DE2595" w:rsidRDefault="0067333F" w:rsidP="00DE2595">
      <w:pPr>
        <w:spacing w:after="0"/>
        <w:jc w:val="both"/>
        <w:rPr>
          <w:rFonts w:ascii="Sylfaen" w:hAnsi="Sylfaen"/>
          <w:sz w:val="20"/>
          <w:szCs w:val="20"/>
          <w:lang w:val="ka-GE"/>
        </w:rPr>
      </w:pPr>
      <w:r w:rsidRPr="00DE2595">
        <w:rPr>
          <w:rFonts w:ascii="Sylfaen" w:hAnsi="Sylfaen"/>
          <w:sz w:val="20"/>
          <w:szCs w:val="20"/>
          <w:lang w:val="ka-GE"/>
        </w:rPr>
        <w:t xml:space="preserve">მის.: </w:t>
      </w:r>
      <w:r w:rsidRPr="00DE2595">
        <w:rPr>
          <w:rFonts w:ascii="Sylfaen" w:hAnsi="Sylfaen" w:cs="Sylfaen"/>
          <w:sz w:val="20"/>
          <w:szCs w:val="20"/>
          <w:lang w:val="ka-GE"/>
        </w:rPr>
        <w:t>საქართველო</w:t>
      </w:r>
      <w:r w:rsidRPr="00DE2595">
        <w:rPr>
          <w:rFonts w:ascii="Sylfaen" w:hAnsi="Sylfaen"/>
          <w:sz w:val="20"/>
          <w:szCs w:val="20"/>
          <w:lang w:val="ka-GE"/>
        </w:rPr>
        <w:t xml:space="preserve">, </w:t>
      </w:r>
      <w:r w:rsidRPr="00DE2595">
        <w:rPr>
          <w:rFonts w:ascii="Sylfaen" w:hAnsi="Sylfaen" w:cs="Sylfaen"/>
          <w:sz w:val="20"/>
          <w:szCs w:val="20"/>
          <w:lang w:val="ka-GE"/>
        </w:rPr>
        <w:t>თბილისი</w:t>
      </w:r>
      <w:r w:rsidRPr="00DE2595">
        <w:rPr>
          <w:rFonts w:ascii="Sylfaen" w:hAnsi="Sylfaen"/>
          <w:sz w:val="20"/>
          <w:szCs w:val="20"/>
          <w:lang w:val="ka-GE"/>
        </w:rPr>
        <w:t xml:space="preserve">, </w:t>
      </w:r>
      <w:r w:rsidRPr="00DE2595">
        <w:rPr>
          <w:rFonts w:ascii="Sylfaen" w:hAnsi="Sylfaen" w:cs="Sylfaen"/>
          <w:sz w:val="20"/>
          <w:szCs w:val="20"/>
          <w:lang w:val="ka-GE"/>
        </w:rPr>
        <w:t>მთაწმინდის</w:t>
      </w:r>
      <w:r w:rsidRPr="00DE2595">
        <w:rPr>
          <w:rFonts w:ascii="Sylfaen" w:hAnsi="Sylfaen"/>
          <w:sz w:val="20"/>
          <w:szCs w:val="20"/>
          <w:lang w:val="ka-GE"/>
        </w:rPr>
        <w:t xml:space="preserve"> </w:t>
      </w:r>
      <w:r w:rsidRPr="00DE2595">
        <w:rPr>
          <w:rFonts w:ascii="Sylfaen" w:hAnsi="Sylfaen" w:cs="Sylfaen"/>
          <w:sz w:val="20"/>
          <w:szCs w:val="20"/>
          <w:lang w:val="ka-GE"/>
        </w:rPr>
        <w:t>რაიონი</w:t>
      </w:r>
      <w:r w:rsidRPr="00DE2595">
        <w:rPr>
          <w:rFonts w:ascii="Sylfaen" w:hAnsi="Sylfaen"/>
          <w:sz w:val="20"/>
          <w:szCs w:val="20"/>
          <w:lang w:val="ka-GE"/>
        </w:rPr>
        <w:t xml:space="preserve">, </w:t>
      </w:r>
      <w:r w:rsidRPr="00DE2595">
        <w:rPr>
          <w:rFonts w:ascii="Sylfaen" w:hAnsi="Sylfaen" w:cs="Sylfaen"/>
          <w:sz w:val="20"/>
          <w:szCs w:val="20"/>
          <w:lang w:val="ka-GE"/>
        </w:rPr>
        <w:t>მედეა</w:t>
      </w:r>
      <w:r w:rsidRPr="00DE2595">
        <w:rPr>
          <w:rFonts w:ascii="Sylfaen" w:hAnsi="Sylfaen"/>
          <w:sz w:val="20"/>
          <w:szCs w:val="20"/>
          <w:lang w:val="ka-GE"/>
        </w:rPr>
        <w:t xml:space="preserve"> (</w:t>
      </w:r>
      <w:r w:rsidRPr="00DE2595">
        <w:rPr>
          <w:rFonts w:ascii="Sylfaen" w:hAnsi="Sylfaen" w:cs="Sylfaen"/>
          <w:sz w:val="20"/>
          <w:szCs w:val="20"/>
          <w:lang w:val="ka-GE"/>
        </w:rPr>
        <w:t>მზია</w:t>
      </w:r>
      <w:r w:rsidRPr="00DE2595">
        <w:rPr>
          <w:rFonts w:ascii="Sylfaen" w:hAnsi="Sylfaen"/>
          <w:sz w:val="20"/>
          <w:szCs w:val="20"/>
          <w:lang w:val="ka-GE"/>
        </w:rPr>
        <w:t xml:space="preserve">) </w:t>
      </w:r>
      <w:r w:rsidRPr="00DE2595">
        <w:rPr>
          <w:rFonts w:ascii="Sylfaen" w:hAnsi="Sylfaen" w:cs="Sylfaen"/>
          <w:sz w:val="20"/>
          <w:szCs w:val="20"/>
          <w:lang w:val="ka-GE"/>
        </w:rPr>
        <w:t>ჯუღელის</w:t>
      </w:r>
      <w:r w:rsidRPr="00DE2595">
        <w:rPr>
          <w:rFonts w:ascii="Sylfaen" w:hAnsi="Sylfaen"/>
          <w:sz w:val="20"/>
          <w:szCs w:val="20"/>
          <w:lang w:val="ka-GE"/>
        </w:rPr>
        <w:t xml:space="preserve"> </w:t>
      </w:r>
      <w:r w:rsidRPr="00DE2595">
        <w:rPr>
          <w:rFonts w:ascii="Sylfaen" w:hAnsi="Sylfaen" w:cs="Sylfaen"/>
          <w:sz w:val="20"/>
          <w:szCs w:val="20"/>
          <w:lang w:val="ka-GE"/>
        </w:rPr>
        <w:t>ქუჩა</w:t>
      </w:r>
      <w:r w:rsidRPr="00DE2595">
        <w:rPr>
          <w:rFonts w:ascii="Sylfaen" w:hAnsi="Sylfaen"/>
          <w:sz w:val="20"/>
          <w:szCs w:val="20"/>
          <w:lang w:val="ka-GE"/>
        </w:rPr>
        <w:t xml:space="preserve">, </w:t>
      </w:r>
      <w:r w:rsidRPr="00DE2595">
        <w:rPr>
          <w:rFonts w:ascii="Sylfaen" w:hAnsi="Sylfaen" w:cs="Calibri"/>
          <w:sz w:val="20"/>
          <w:szCs w:val="20"/>
          <w:lang w:val="ka-GE"/>
        </w:rPr>
        <w:t>№</w:t>
      </w:r>
      <w:r w:rsidRPr="00DE2595">
        <w:rPr>
          <w:rFonts w:ascii="Sylfaen" w:hAnsi="Sylfaen"/>
          <w:sz w:val="20"/>
          <w:szCs w:val="20"/>
          <w:lang w:val="ka-GE"/>
        </w:rPr>
        <w:t>10</w:t>
      </w:r>
      <w:r w:rsidRPr="00DE2595">
        <w:rPr>
          <w:rFonts w:ascii="Sylfaen" w:hAnsi="Sylfaen" w:cs="Calibri"/>
          <w:sz w:val="20"/>
          <w:szCs w:val="20"/>
          <w:lang w:val="ka-GE"/>
        </w:rPr>
        <w:t> </w:t>
      </w:r>
    </w:p>
    <w:p w14:paraId="0EDDA63A" w14:textId="39D54E00" w:rsidR="00F827AD" w:rsidRPr="00DE2595" w:rsidRDefault="00F827AD" w:rsidP="00DE2595">
      <w:pPr>
        <w:spacing w:after="0"/>
        <w:jc w:val="both"/>
        <w:rPr>
          <w:rFonts w:ascii="Sylfaen" w:hAnsi="Sylfaen"/>
          <w:sz w:val="20"/>
          <w:szCs w:val="20"/>
          <w:lang w:val="ka-GE"/>
        </w:rPr>
      </w:pPr>
      <w:r w:rsidRPr="00DE2595">
        <w:rPr>
          <w:rFonts w:ascii="Sylfaen" w:hAnsi="Sylfaen"/>
          <w:sz w:val="20"/>
          <w:szCs w:val="20"/>
          <w:lang w:val="ka-GE"/>
        </w:rPr>
        <w:t>ელ. ფოსტა</w:t>
      </w:r>
      <w:r w:rsidR="00090A8D" w:rsidRPr="00DE2595">
        <w:rPr>
          <w:rFonts w:ascii="Sylfaen" w:hAnsi="Sylfaen"/>
          <w:sz w:val="20"/>
          <w:szCs w:val="20"/>
          <w:lang w:val="ka-GE"/>
        </w:rPr>
        <w:t xml:space="preserve">: </w:t>
      </w:r>
      <w:proofErr w:type="spellStart"/>
      <w:r w:rsidR="003009F8" w:rsidRPr="00DE2595">
        <w:rPr>
          <w:rFonts w:ascii="Sylfaen" w:hAnsi="Sylfaen"/>
          <w:sz w:val="20"/>
          <w:szCs w:val="20"/>
        </w:rPr>
        <w:t>Mtchrikishvili</w:t>
      </w:r>
      <w:proofErr w:type="spellEnd"/>
      <w:r w:rsidR="0028539D" w:rsidRPr="00DE2595">
        <w:rPr>
          <w:rFonts w:ascii="Sylfaen" w:hAnsi="Sylfaen"/>
          <w:sz w:val="20"/>
          <w:szCs w:val="20"/>
          <w:lang w:val="ka-GE"/>
        </w:rPr>
        <w:t>@gwp.ge</w:t>
      </w:r>
    </w:p>
    <w:p w14:paraId="683EC820" w14:textId="1AD64DE1" w:rsidR="00F827AD" w:rsidRPr="00DE2595" w:rsidRDefault="00F827AD" w:rsidP="00DE2595">
      <w:pPr>
        <w:spacing w:after="0"/>
        <w:jc w:val="both"/>
        <w:rPr>
          <w:rFonts w:ascii="Sylfaen" w:hAnsi="Sylfaen" w:cs="Arial"/>
          <w:sz w:val="20"/>
          <w:szCs w:val="20"/>
          <w:lang w:val="ka-GE"/>
        </w:rPr>
      </w:pPr>
      <w:r w:rsidRPr="00DE2595">
        <w:rPr>
          <w:rFonts w:ascii="Sylfaen" w:hAnsi="Sylfaen"/>
          <w:sz w:val="20"/>
          <w:szCs w:val="20"/>
          <w:lang w:val="ka-GE"/>
        </w:rPr>
        <w:t>ტელ.</w:t>
      </w:r>
      <w:r w:rsidRPr="00DE2595">
        <w:rPr>
          <w:rFonts w:ascii="Sylfaen" w:hAnsi="Sylfaen" w:cs="Arial"/>
          <w:sz w:val="20"/>
          <w:szCs w:val="20"/>
          <w:lang w:val="ka-GE"/>
        </w:rPr>
        <w:t>: +995 322 931111 (</w:t>
      </w:r>
      <w:r w:rsidR="003009F8" w:rsidRPr="00DE2595">
        <w:rPr>
          <w:rFonts w:ascii="Sylfaen" w:hAnsi="Sylfaen" w:cs="Arial"/>
          <w:sz w:val="20"/>
          <w:szCs w:val="20"/>
          <w:lang w:val="ka-GE"/>
        </w:rPr>
        <w:t>1304</w:t>
      </w:r>
      <w:r w:rsidR="00090A8D" w:rsidRPr="00DE2595">
        <w:rPr>
          <w:rFonts w:ascii="Sylfaen" w:hAnsi="Sylfaen" w:cs="Arial"/>
          <w:sz w:val="20"/>
          <w:szCs w:val="20"/>
          <w:lang w:val="ka-GE"/>
        </w:rPr>
        <w:t xml:space="preserve">); </w:t>
      </w:r>
      <w:r w:rsidR="0028539D" w:rsidRPr="00DE2595">
        <w:rPr>
          <w:rFonts w:ascii="Sylfaen" w:hAnsi="Sylfaen" w:cs="Arial"/>
          <w:sz w:val="20"/>
          <w:szCs w:val="20"/>
          <w:lang w:val="ka-GE"/>
        </w:rPr>
        <w:t>599</w:t>
      </w:r>
      <w:r w:rsidR="003009F8" w:rsidRPr="00DE2595">
        <w:rPr>
          <w:rFonts w:ascii="Sylfaen" w:hAnsi="Sylfaen" w:cs="Arial"/>
          <w:sz w:val="20"/>
          <w:szCs w:val="20"/>
          <w:lang w:val="ka-GE"/>
        </w:rPr>
        <w:t> 005 995</w:t>
      </w:r>
    </w:p>
    <w:p w14:paraId="4B905149" w14:textId="77777777" w:rsidR="00F827AD" w:rsidRPr="00DE2595" w:rsidRDefault="00F827AD" w:rsidP="00DE2595">
      <w:pPr>
        <w:spacing w:after="0"/>
        <w:jc w:val="both"/>
        <w:rPr>
          <w:rFonts w:ascii="Sylfaen" w:hAnsi="Sylfaen" w:cs="Sylfaen"/>
          <w:sz w:val="20"/>
          <w:szCs w:val="20"/>
          <w:lang w:val="ka-GE"/>
        </w:rPr>
      </w:pPr>
    </w:p>
    <w:p w14:paraId="58D236C0" w14:textId="31E8204B" w:rsidR="00237416" w:rsidRPr="00DE2595" w:rsidRDefault="00237416" w:rsidP="00DE2595">
      <w:pPr>
        <w:spacing w:after="0"/>
        <w:jc w:val="both"/>
        <w:rPr>
          <w:rFonts w:ascii="Sylfaen" w:hAnsi="Sylfaen"/>
          <w:sz w:val="20"/>
          <w:szCs w:val="20"/>
          <w:lang w:val="ka-GE"/>
        </w:rPr>
      </w:pPr>
      <w:bookmarkStart w:id="0" w:name="_Toc454818556"/>
      <w:bookmarkEnd w:id="0"/>
    </w:p>
    <w:sectPr w:rsidR="00237416" w:rsidRPr="00DE2595" w:rsidSect="006D3191">
      <w:headerReference w:type="default" r:id="rId13"/>
      <w:footerReference w:type="default" r:id="rId14"/>
      <w:pgSz w:w="12240" w:h="15840"/>
      <w:pgMar w:top="851" w:right="108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DB9B" w14:textId="77777777" w:rsidR="00C04A2C" w:rsidRDefault="00C04A2C" w:rsidP="007902EA">
      <w:pPr>
        <w:spacing w:after="0" w:line="240" w:lineRule="auto"/>
      </w:pPr>
      <w:r>
        <w:separator/>
      </w:r>
    </w:p>
  </w:endnote>
  <w:endnote w:type="continuationSeparator" w:id="0">
    <w:p w14:paraId="52A58CC9" w14:textId="77777777" w:rsidR="00C04A2C" w:rsidRDefault="00C04A2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46A104A6" w:rsidR="004A3BD8" w:rsidRDefault="004A3BD8">
        <w:pPr>
          <w:pStyle w:val="Footer"/>
          <w:jc w:val="right"/>
        </w:pPr>
        <w:r>
          <w:fldChar w:fldCharType="begin"/>
        </w:r>
        <w:r>
          <w:instrText xml:space="preserve"> PAGE   \* MERGEFORMAT </w:instrText>
        </w:r>
        <w:r>
          <w:fldChar w:fldCharType="separate"/>
        </w:r>
        <w:r w:rsidR="004753B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80E0E" w14:textId="77777777" w:rsidR="00C04A2C" w:rsidRDefault="00C04A2C" w:rsidP="007902EA">
      <w:pPr>
        <w:spacing w:after="0" w:line="240" w:lineRule="auto"/>
      </w:pPr>
      <w:r>
        <w:separator/>
      </w:r>
    </w:p>
  </w:footnote>
  <w:footnote w:type="continuationSeparator" w:id="0">
    <w:p w14:paraId="51974C4F" w14:textId="77777777" w:rsidR="00C04A2C" w:rsidRDefault="00C04A2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2198473">
    <w:abstractNumId w:val="18"/>
  </w:num>
  <w:num w:numId="2" w16cid:durableId="1849833200">
    <w:abstractNumId w:val="0"/>
  </w:num>
  <w:num w:numId="3" w16cid:durableId="1293903811">
    <w:abstractNumId w:val="1"/>
  </w:num>
  <w:num w:numId="4" w16cid:durableId="1540046688">
    <w:abstractNumId w:val="41"/>
  </w:num>
  <w:num w:numId="5" w16cid:durableId="2065835894">
    <w:abstractNumId w:val="17"/>
  </w:num>
  <w:num w:numId="6" w16cid:durableId="195898315">
    <w:abstractNumId w:val="6"/>
  </w:num>
  <w:num w:numId="7" w16cid:durableId="882450219">
    <w:abstractNumId w:val="5"/>
  </w:num>
  <w:num w:numId="8" w16cid:durableId="1138187588">
    <w:abstractNumId w:val="34"/>
  </w:num>
  <w:num w:numId="9" w16cid:durableId="1410274973">
    <w:abstractNumId w:val="38"/>
  </w:num>
  <w:num w:numId="10" w16cid:durableId="127164337">
    <w:abstractNumId w:val="19"/>
  </w:num>
  <w:num w:numId="11" w16cid:durableId="1236940101">
    <w:abstractNumId w:val="11"/>
  </w:num>
  <w:num w:numId="12" w16cid:durableId="351996873">
    <w:abstractNumId w:val="15"/>
  </w:num>
  <w:num w:numId="13" w16cid:durableId="1185941143">
    <w:abstractNumId w:val="30"/>
  </w:num>
  <w:num w:numId="14" w16cid:durableId="2095738889">
    <w:abstractNumId w:val="20"/>
  </w:num>
  <w:num w:numId="15" w16cid:durableId="1876388487">
    <w:abstractNumId w:val="13"/>
  </w:num>
  <w:num w:numId="16" w16cid:durableId="573585471">
    <w:abstractNumId w:val="36"/>
  </w:num>
  <w:num w:numId="17" w16cid:durableId="1648628871">
    <w:abstractNumId w:val="28"/>
  </w:num>
  <w:num w:numId="18" w16cid:durableId="494344350">
    <w:abstractNumId w:val="25"/>
  </w:num>
  <w:num w:numId="19" w16cid:durableId="652607549">
    <w:abstractNumId w:val="10"/>
  </w:num>
  <w:num w:numId="20" w16cid:durableId="1276904365">
    <w:abstractNumId w:val="2"/>
  </w:num>
  <w:num w:numId="21" w16cid:durableId="2016763018">
    <w:abstractNumId w:val="40"/>
  </w:num>
  <w:num w:numId="22" w16cid:durableId="1769155726">
    <w:abstractNumId w:val="42"/>
  </w:num>
  <w:num w:numId="23" w16cid:durableId="164830135">
    <w:abstractNumId w:val="16"/>
  </w:num>
  <w:num w:numId="24" w16cid:durableId="1513639719">
    <w:abstractNumId w:val="37"/>
  </w:num>
  <w:num w:numId="25" w16cid:durableId="1968243530">
    <w:abstractNumId w:val="12"/>
  </w:num>
  <w:num w:numId="26" w16cid:durableId="1354577749">
    <w:abstractNumId w:val="33"/>
  </w:num>
  <w:num w:numId="27" w16cid:durableId="465780892">
    <w:abstractNumId w:val="4"/>
  </w:num>
  <w:num w:numId="28" w16cid:durableId="1549148179">
    <w:abstractNumId w:val="31"/>
  </w:num>
  <w:num w:numId="29" w16cid:durableId="281768593">
    <w:abstractNumId w:val="29"/>
  </w:num>
  <w:num w:numId="30" w16cid:durableId="1856068094">
    <w:abstractNumId w:val="35"/>
  </w:num>
  <w:num w:numId="31" w16cid:durableId="1961908700">
    <w:abstractNumId w:val="39"/>
  </w:num>
  <w:num w:numId="32" w16cid:durableId="1837069997">
    <w:abstractNumId w:val="32"/>
  </w:num>
  <w:num w:numId="33" w16cid:durableId="334890022">
    <w:abstractNumId w:val="14"/>
  </w:num>
  <w:num w:numId="34" w16cid:durableId="345403629">
    <w:abstractNumId w:val="22"/>
  </w:num>
  <w:num w:numId="35" w16cid:durableId="1959530771">
    <w:abstractNumId w:val="24"/>
  </w:num>
  <w:num w:numId="36" w16cid:durableId="768354569">
    <w:abstractNumId w:val="9"/>
  </w:num>
  <w:num w:numId="37" w16cid:durableId="1798179568">
    <w:abstractNumId w:val="3"/>
  </w:num>
  <w:num w:numId="38" w16cid:durableId="285310591">
    <w:abstractNumId w:val="26"/>
  </w:num>
  <w:num w:numId="39" w16cid:durableId="1996832221">
    <w:abstractNumId w:val="27"/>
  </w:num>
  <w:num w:numId="40" w16cid:durableId="1672413324">
    <w:abstractNumId w:val="21"/>
  </w:num>
  <w:num w:numId="41" w16cid:durableId="1218977767">
    <w:abstractNumId w:val="23"/>
  </w:num>
  <w:num w:numId="42" w16cid:durableId="343365512">
    <w:abstractNumId w:val="8"/>
  </w:num>
  <w:num w:numId="43" w16cid:durableId="10436712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6A90"/>
    <w:rsid w:val="0004786C"/>
    <w:rsid w:val="00051E54"/>
    <w:rsid w:val="00053EAB"/>
    <w:rsid w:val="0005435C"/>
    <w:rsid w:val="00055E1E"/>
    <w:rsid w:val="00056A31"/>
    <w:rsid w:val="000612F5"/>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08B9"/>
    <w:rsid w:val="000C3223"/>
    <w:rsid w:val="000D05E0"/>
    <w:rsid w:val="000D5BB4"/>
    <w:rsid w:val="000D68A2"/>
    <w:rsid w:val="000E5617"/>
    <w:rsid w:val="000F03A0"/>
    <w:rsid w:val="000F3872"/>
    <w:rsid w:val="000F4D71"/>
    <w:rsid w:val="000F63C5"/>
    <w:rsid w:val="001021C2"/>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4249"/>
    <w:rsid w:val="00165000"/>
    <w:rsid w:val="001653BA"/>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17BAA"/>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08F5"/>
    <w:rsid w:val="0028539D"/>
    <w:rsid w:val="0029272A"/>
    <w:rsid w:val="002A4E62"/>
    <w:rsid w:val="002A60C4"/>
    <w:rsid w:val="002B6F69"/>
    <w:rsid w:val="002C066E"/>
    <w:rsid w:val="002C21C7"/>
    <w:rsid w:val="002C42C6"/>
    <w:rsid w:val="002C6957"/>
    <w:rsid w:val="002D06EE"/>
    <w:rsid w:val="002D1E74"/>
    <w:rsid w:val="002D2F27"/>
    <w:rsid w:val="002D31B6"/>
    <w:rsid w:val="002D611B"/>
    <w:rsid w:val="002E0D1E"/>
    <w:rsid w:val="002E0E5E"/>
    <w:rsid w:val="002F5D85"/>
    <w:rsid w:val="003009F8"/>
    <w:rsid w:val="003011B3"/>
    <w:rsid w:val="00302948"/>
    <w:rsid w:val="00302F96"/>
    <w:rsid w:val="00303697"/>
    <w:rsid w:val="00313C1A"/>
    <w:rsid w:val="0031653E"/>
    <w:rsid w:val="00316C88"/>
    <w:rsid w:val="00320435"/>
    <w:rsid w:val="00320878"/>
    <w:rsid w:val="0033101C"/>
    <w:rsid w:val="00333692"/>
    <w:rsid w:val="0033397E"/>
    <w:rsid w:val="00340CC3"/>
    <w:rsid w:val="003421B7"/>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753BC"/>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D7B95"/>
    <w:rsid w:val="004E0822"/>
    <w:rsid w:val="004F0ACD"/>
    <w:rsid w:val="004F6209"/>
    <w:rsid w:val="004F6AFF"/>
    <w:rsid w:val="004F7781"/>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06C2F"/>
    <w:rsid w:val="00610FC8"/>
    <w:rsid w:val="00615606"/>
    <w:rsid w:val="00615BD2"/>
    <w:rsid w:val="00616DE3"/>
    <w:rsid w:val="00632910"/>
    <w:rsid w:val="00633210"/>
    <w:rsid w:val="00634B58"/>
    <w:rsid w:val="006447A4"/>
    <w:rsid w:val="00660258"/>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D3191"/>
    <w:rsid w:val="006E119F"/>
    <w:rsid w:val="006E1729"/>
    <w:rsid w:val="006E18F1"/>
    <w:rsid w:val="006F056F"/>
    <w:rsid w:val="006F25BD"/>
    <w:rsid w:val="006F2EC3"/>
    <w:rsid w:val="006F3C44"/>
    <w:rsid w:val="006F7D8B"/>
    <w:rsid w:val="00707795"/>
    <w:rsid w:val="00711041"/>
    <w:rsid w:val="00711C86"/>
    <w:rsid w:val="0071292D"/>
    <w:rsid w:val="00712E16"/>
    <w:rsid w:val="00713EFC"/>
    <w:rsid w:val="007146D2"/>
    <w:rsid w:val="007151B6"/>
    <w:rsid w:val="00715A5D"/>
    <w:rsid w:val="00717D5F"/>
    <w:rsid w:val="007228DA"/>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335"/>
    <w:rsid w:val="007F7ADB"/>
    <w:rsid w:val="007F7D24"/>
    <w:rsid w:val="00807743"/>
    <w:rsid w:val="0081634F"/>
    <w:rsid w:val="00821802"/>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2CF8"/>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0953"/>
    <w:rsid w:val="008F419D"/>
    <w:rsid w:val="00900221"/>
    <w:rsid w:val="0090279D"/>
    <w:rsid w:val="009038DC"/>
    <w:rsid w:val="00904044"/>
    <w:rsid w:val="00913646"/>
    <w:rsid w:val="00922889"/>
    <w:rsid w:val="00925CFF"/>
    <w:rsid w:val="00925DC2"/>
    <w:rsid w:val="00925ED9"/>
    <w:rsid w:val="009261B9"/>
    <w:rsid w:val="00931570"/>
    <w:rsid w:val="00931A9A"/>
    <w:rsid w:val="00940D2A"/>
    <w:rsid w:val="0094210F"/>
    <w:rsid w:val="00950D10"/>
    <w:rsid w:val="00954423"/>
    <w:rsid w:val="00954527"/>
    <w:rsid w:val="009567A7"/>
    <w:rsid w:val="00957E8C"/>
    <w:rsid w:val="009621F5"/>
    <w:rsid w:val="009804B1"/>
    <w:rsid w:val="009815C7"/>
    <w:rsid w:val="00984DA8"/>
    <w:rsid w:val="00985307"/>
    <w:rsid w:val="009861A9"/>
    <w:rsid w:val="00990CA7"/>
    <w:rsid w:val="0099130F"/>
    <w:rsid w:val="00993D47"/>
    <w:rsid w:val="0099429F"/>
    <w:rsid w:val="00997CB4"/>
    <w:rsid w:val="009A2E6F"/>
    <w:rsid w:val="009A2F37"/>
    <w:rsid w:val="009A7535"/>
    <w:rsid w:val="009A776F"/>
    <w:rsid w:val="009B00F2"/>
    <w:rsid w:val="009C214D"/>
    <w:rsid w:val="009C5EE2"/>
    <w:rsid w:val="009C7B5B"/>
    <w:rsid w:val="009C7E4E"/>
    <w:rsid w:val="009D07D1"/>
    <w:rsid w:val="009D1896"/>
    <w:rsid w:val="009D5234"/>
    <w:rsid w:val="009D5E96"/>
    <w:rsid w:val="009D6EEF"/>
    <w:rsid w:val="009D733B"/>
    <w:rsid w:val="009E44E9"/>
    <w:rsid w:val="009F003A"/>
    <w:rsid w:val="009F0B8A"/>
    <w:rsid w:val="009F2B31"/>
    <w:rsid w:val="009F3DE6"/>
    <w:rsid w:val="009F41E3"/>
    <w:rsid w:val="009F4DC4"/>
    <w:rsid w:val="00A0023E"/>
    <w:rsid w:val="00A035A1"/>
    <w:rsid w:val="00A0388F"/>
    <w:rsid w:val="00A05170"/>
    <w:rsid w:val="00A1171F"/>
    <w:rsid w:val="00A117DC"/>
    <w:rsid w:val="00A11F8F"/>
    <w:rsid w:val="00A12CDA"/>
    <w:rsid w:val="00A167BC"/>
    <w:rsid w:val="00A221DF"/>
    <w:rsid w:val="00A225F5"/>
    <w:rsid w:val="00A22F9F"/>
    <w:rsid w:val="00A23B72"/>
    <w:rsid w:val="00A25792"/>
    <w:rsid w:val="00A3171A"/>
    <w:rsid w:val="00A32E03"/>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4AE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C6930"/>
    <w:rsid w:val="00BD74F8"/>
    <w:rsid w:val="00BE0965"/>
    <w:rsid w:val="00BE187B"/>
    <w:rsid w:val="00BE1A34"/>
    <w:rsid w:val="00BE3060"/>
    <w:rsid w:val="00BE4678"/>
    <w:rsid w:val="00BE7B8C"/>
    <w:rsid w:val="00BF1D4F"/>
    <w:rsid w:val="00BF5EFE"/>
    <w:rsid w:val="00C01CD2"/>
    <w:rsid w:val="00C021B6"/>
    <w:rsid w:val="00C04A2C"/>
    <w:rsid w:val="00C06F22"/>
    <w:rsid w:val="00C10635"/>
    <w:rsid w:val="00C12270"/>
    <w:rsid w:val="00C12ABD"/>
    <w:rsid w:val="00C14986"/>
    <w:rsid w:val="00C14D7A"/>
    <w:rsid w:val="00C27890"/>
    <w:rsid w:val="00C308AA"/>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94269"/>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2A20"/>
    <w:rsid w:val="00CF4119"/>
    <w:rsid w:val="00CF45D3"/>
    <w:rsid w:val="00CF4F77"/>
    <w:rsid w:val="00CF7A57"/>
    <w:rsid w:val="00D01EFB"/>
    <w:rsid w:val="00D02031"/>
    <w:rsid w:val="00D03AE5"/>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459E"/>
    <w:rsid w:val="00DA5376"/>
    <w:rsid w:val="00DB4255"/>
    <w:rsid w:val="00DB4D6B"/>
    <w:rsid w:val="00DB5F10"/>
    <w:rsid w:val="00DB77E8"/>
    <w:rsid w:val="00DC0686"/>
    <w:rsid w:val="00DC2AA1"/>
    <w:rsid w:val="00DC4440"/>
    <w:rsid w:val="00DC454F"/>
    <w:rsid w:val="00DC6664"/>
    <w:rsid w:val="00DD1F94"/>
    <w:rsid w:val="00DD1FDF"/>
    <w:rsid w:val="00DE2595"/>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63CE"/>
    <w:rsid w:val="00E57F10"/>
    <w:rsid w:val="00E6248F"/>
    <w:rsid w:val="00E65074"/>
    <w:rsid w:val="00E6523B"/>
    <w:rsid w:val="00E66A3D"/>
    <w:rsid w:val="00E710D4"/>
    <w:rsid w:val="00E711C6"/>
    <w:rsid w:val="00E751A2"/>
    <w:rsid w:val="00E76057"/>
    <w:rsid w:val="00E8201E"/>
    <w:rsid w:val="00E824A6"/>
    <w:rsid w:val="00E90A78"/>
    <w:rsid w:val="00E91201"/>
    <w:rsid w:val="00E926CD"/>
    <w:rsid w:val="00E94223"/>
    <w:rsid w:val="00E94ED1"/>
    <w:rsid w:val="00E95292"/>
    <w:rsid w:val="00EA22AE"/>
    <w:rsid w:val="00EA344B"/>
    <w:rsid w:val="00EB11E8"/>
    <w:rsid w:val="00EB1900"/>
    <w:rsid w:val="00EB217E"/>
    <w:rsid w:val="00EB505F"/>
    <w:rsid w:val="00EC2046"/>
    <w:rsid w:val="00EC451F"/>
    <w:rsid w:val="00ED0FC0"/>
    <w:rsid w:val="00EF229A"/>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B2D6F-D28E-42C0-9B1F-FE444B4E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43</cp:revision>
  <cp:lastPrinted>2015-07-27T06:36:00Z</cp:lastPrinted>
  <dcterms:created xsi:type="dcterms:W3CDTF">2021-02-08T20:05:00Z</dcterms:created>
  <dcterms:modified xsi:type="dcterms:W3CDTF">2026-01-27T13:34:00Z</dcterms:modified>
</cp:coreProperties>
</file>